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CC776" w14:textId="6FC3D088" w:rsidR="00E3353C" w:rsidRPr="00E3353C" w:rsidRDefault="00E3353C" w:rsidP="00E3353C">
      <w:r w:rsidRPr="00E3353C">
        <w:rPr>
          <w:b/>
          <w:bCs/>
        </w:rPr>
        <w:t>Standard Operating Procedure (SOP)</w:t>
      </w:r>
      <w:r w:rsidRPr="00E3353C">
        <w:br/>
      </w:r>
      <w:r w:rsidRPr="00E3353C">
        <w:rPr>
          <w:b/>
          <w:bCs/>
        </w:rPr>
        <w:t>Title:</w:t>
      </w:r>
      <w:r w:rsidRPr="00E3353C">
        <w:t xml:space="preserve"> Lipid Extraction from Cultured Cells Using the </w:t>
      </w:r>
      <w:proofErr w:type="spellStart"/>
      <w:r w:rsidRPr="00E3353C">
        <w:t>Alshehry</w:t>
      </w:r>
      <w:proofErr w:type="spellEnd"/>
      <w:r w:rsidRPr="00E3353C">
        <w:t xml:space="preserve"> Method</w:t>
      </w:r>
      <w:r w:rsidRPr="00E3353C">
        <w:br/>
      </w:r>
      <w:r w:rsidRPr="00E3353C">
        <w:rPr>
          <w:b/>
          <w:bCs/>
        </w:rPr>
        <w:t>Version:</w:t>
      </w:r>
      <w:r w:rsidRPr="00E3353C">
        <w:t xml:space="preserve"> 1.</w:t>
      </w:r>
      <w:r w:rsidR="00A92281">
        <w:t>0</w:t>
      </w:r>
      <w:r w:rsidRPr="00E3353C">
        <w:br/>
      </w:r>
      <w:r w:rsidRPr="00E3353C">
        <w:rPr>
          <w:b/>
          <w:bCs/>
        </w:rPr>
        <w:t>Effective Date:</w:t>
      </w:r>
      <w:r w:rsidRPr="00E3353C">
        <w:t xml:space="preserve"> July 17, 2025</w:t>
      </w:r>
      <w:r w:rsidRPr="00E3353C">
        <w:br/>
      </w:r>
      <w:r w:rsidRPr="00E3353C">
        <w:rPr>
          <w:b/>
          <w:bCs/>
        </w:rPr>
        <w:t>Prepared by:</w:t>
      </w:r>
      <w:r w:rsidRPr="00E3353C">
        <w:t xml:space="preserve"> Trevor Lonergan</w:t>
      </w:r>
      <w:r w:rsidRPr="00E3353C">
        <w:br/>
      </w:r>
      <w:r w:rsidRPr="00E3353C">
        <w:rPr>
          <w:b/>
          <w:bCs/>
        </w:rPr>
        <w:t>Reviewed by:</w:t>
      </w:r>
      <w:r w:rsidRPr="00E3353C">
        <w:t xml:space="preserve"> Alan Maschek</w:t>
      </w:r>
      <w:r w:rsidRPr="00E3353C">
        <w:br/>
      </w:r>
      <w:r w:rsidRPr="00E3353C">
        <w:rPr>
          <w:b/>
          <w:bCs/>
        </w:rPr>
        <w:t>Applicable Instrumentation:</w:t>
      </w:r>
      <w:r w:rsidRPr="00E3353C">
        <w:t xml:space="preserve"> LC-MS lipidomics</w:t>
      </w:r>
    </w:p>
    <w:p w14:paraId="7D5CD833" w14:textId="77777777" w:rsidR="00E3353C" w:rsidRPr="00E3353C" w:rsidRDefault="00386D49" w:rsidP="00E3353C">
      <w:r>
        <w:pict w14:anchorId="4BAAB762">
          <v:rect id="_x0000_i1025" style="width:0;height:1.5pt" o:hralign="center" o:hrstd="t" o:hr="t" fillcolor="#a0a0a0" stroked="f"/>
        </w:pict>
      </w:r>
    </w:p>
    <w:p w14:paraId="6DDF10AA" w14:textId="77777777" w:rsidR="00E3353C" w:rsidRPr="00E3353C" w:rsidRDefault="00E3353C" w:rsidP="00E3353C">
      <w:pPr>
        <w:rPr>
          <w:b/>
          <w:bCs/>
        </w:rPr>
      </w:pPr>
      <w:r w:rsidRPr="00E3353C">
        <w:rPr>
          <w:b/>
          <w:bCs/>
        </w:rPr>
        <w:t>1. Scope</w:t>
      </w:r>
    </w:p>
    <w:p w14:paraId="218F3894" w14:textId="77777777" w:rsidR="00E3353C" w:rsidRPr="00E3353C" w:rsidRDefault="00E3353C" w:rsidP="00E3353C">
      <w:r w:rsidRPr="00E3353C">
        <w:t xml:space="preserve">This SOP describes a protocol for extracting lipids from cultured cells using the single-phase </w:t>
      </w:r>
      <w:proofErr w:type="spellStart"/>
      <w:proofErr w:type="gramStart"/>
      <w:r w:rsidRPr="00E3353C">
        <w:t>butanol:methanol</w:t>
      </w:r>
      <w:proofErr w:type="spellEnd"/>
      <w:proofErr w:type="gramEnd"/>
      <w:r w:rsidRPr="00E3353C">
        <w:t xml:space="preserve"> (1:1, v/v) method developed by </w:t>
      </w:r>
      <w:proofErr w:type="spellStart"/>
      <w:r w:rsidRPr="00E3353C">
        <w:t>Alshehry</w:t>
      </w:r>
      <w:proofErr w:type="spellEnd"/>
      <w:r w:rsidRPr="00E3353C">
        <w:t xml:space="preserve"> et al. (2015) and adapted by Muralidharan et al. (2021) for sphingolipid profiling. The protocol supports both targeted and untargeted lipidomics workflows and is compatible with high-throughput batch analysis.</w:t>
      </w:r>
    </w:p>
    <w:p w14:paraId="0E7A521F" w14:textId="77777777" w:rsidR="00E3353C" w:rsidRPr="00E3353C" w:rsidRDefault="00386D49" w:rsidP="00E3353C">
      <w:r>
        <w:pict w14:anchorId="6F4A17FF">
          <v:rect id="_x0000_i1026" style="width:0;height:1.5pt" o:hralign="center" o:hrstd="t" o:hr="t" fillcolor="#a0a0a0" stroked="f"/>
        </w:pict>
      </w:r>
    </w:p>
    <w:p w14:paraId="05AD2643" w14:textId="77777777" w:rsidR="00E3353C" w:rsidRPr="00E3353C" w:rsidRDefault="00E3353C" w:rsidP="00E3353C">
      <w:pPr>
        <w:rPr>
          <w:b/>
          <w:bCs/>
        </w:rPr>
      </w:pPr>
      <w:r w:rsidRPr="00E3353C">
        <w:rPr>
          <w:b/>
          <w:bCs/>
        </w:rPr>
        <w:t>2. Safety Considerations</w:t>
      </w:r>
    </w:p>
    <w:p w14:paraId="5EA19841" w14:textId="77777777" w:rsidR="00E3353C" w:rsidRPr="00E3353C" w:rsidRDefault="00E3353C" w:rsidP="00E3353C">
      <w:pPr>
        <w:numPr>
          <w:ilvl w:val="0"/>
          <w:numId w:val="10"/>
        </w:numPr>
      </w:pPr>
      <w:r w:rsidRPr="00E3353C">
        <w:t>Perform all steps in a fume hood.</w:t>
      </w:r>
    </w:p>
    <w:p w14:paraId="785ACD20" w14:textId="77777777" w:rsidR="00E3353C" w:rsidRPr="00E3353C" w:rsidRDefault="00E3353C" w:rsidP="00E3353C">
      <w:pPr>
        <w:numPr>
          <w:ilvl w:val="0"/>
          <w:numId w:val="10"/>
        </w:numPr>
      </w:pPr>
      <w:r w:rsidRPr="00E3353C">
        <w:t>Wear appropriate PPE: lab coat, gloves, and safety glasses.</w:t>
      </w:r>
    </w:p>
    <w:p w14:paraId="4E7C4AD2" w14:textId="77777777" w:rsidR="00E3353C" w:rsidRPr="00E3353C" w:rsidRDefault="00E3353C" w:rsidP="00E3353C">
      <w:pPr>
        <w:numPr>
          <w:ilvl w:val="0"/>
          <w:numId w:val="10"/>
        </w:numPr>
      </w:pPr>
      <w:r w:rsidRPr="00E3353C">
        <w:t>Butanol and methanol are flammable and toxic—consult SDS before use.</w:t>
      </w:r>
    </w:p>
    <w:p w14:paraId="114F406B" w14:textId="77777777" w:rsidR="00E3353C" w:rsidRPr="00E3353C" w:rsidRDefault="00E3353C" w:rsidP="00E3353C">
      <w:pPr>
        <w:numPr>
          <w:ilvl w:val="0"/>
          <w:numId w:val="10"/>
        </w:numPr>
      </w:pPr>
      <w:r w:rsidRPr="00E3353C">
        <w:t>Dispose of organic waste according to institutional regulations.</w:t>
      </w:r>
    </w:p>
    <w:p w14:paraId="28671274" w14:textId="77777777" w:rsidR="00E3353C" w:rsidRPr="00E3353C" w:rsidRDefault="00386D49" w:rsidP="00E3353C">
      <w:r>
        <w:pict w14:anchorId="088772F9">
          <v:rect id="_x0000_i1027" style="width:0;height:1.5pt" o:hralign="center" o:hrstd="t" o:hr="t" fillcolor="#a0a0a0" stroked="f"/>
        </w:pict>
      </w:r>
    </w:p>
    <w:p w14:paraId="153BADDB" w14:textId="77777777" w:rsidR="00E3353C" w:rsidRPr="00E3353C" w:rsidRDefault="00E3353C" w:rsidP="00E3353C">
      <w:pPr>
        <w:rPr>
          <w:b/>
          <w:bCs/>
        </w:rPr>
      </w:pPr>
      <w:r w:rsidRPr="00E3353C">
        <w:rPr>
          <w:b/>
          <w:bCs/>
        </w:rPr>
        <w:t>3. Materials and Reagents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1"/>
        <w:gridCol w:w="4885"/>
      </w:tblGrid>
      <w:tr w:rsidR="00E3353C" w:rsidRPr="00E3353C" w14:paraId="3EE85036" w14:textId="77777777" w:rsidTr="00E3353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D896980" w14:textId="77777777" w:rsidR="00E3353C" w:rsidRPr="00E3353C" w:rsidRDefault="00E3353C" w:rsidP="00E3353C">
            <w:pPr>
              <w:rPr>
                <w:b/>
                <w:bCs/>
              </w:rPr>
            </w:pPr>
            <w:r w:rsidRPr="00E3353C">
              <w:rPr>
                <w:b/>
                <w:bCs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0BA11D28" w14:textId="77777777" w:rsidR="00E3353C" w:rsidRPr="00E3353C" w:rsidRDefault="00E3353C" w:rsidP="00E3353C">
            <w:pPr>
              <w:rPr>
                <w:b/>
                <w:bCs/>
              </w:rPr>
            </w:pPr>
            <w:r w:rsidRPr="00E3353C">
              <w:rPr>
                <w:b/>
                <w:bCs/>
              </w:rPr>
              <w:t>Details</w:t>
            </w:r>
          </w:p>
        </w:tc>
      </w:tr>
      <w:tr w:rsidR="00E3353C" w:rsidRPr="00E3353C" w14:paraId="5ED29C05" w14:textId="77777777" w:rsidTr="00E3353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5A08CC" w14:textId="77777777" w:rsidR="00E3353C" w:rsidRPr="00E3353C" w:rsidRDefault="00E3353C" w:rsidP="00E3353C">
            <w:r w:rsidRPr="00E3353C">
              <w:t>Butanol (n-Butanol)</w:t>
            </w:r>
          </w:p>
        </w:tc>
        <w:tc>
          <w:tcPr>
            <w:tcW w:w="0" w:type="auto"/>
            <w:vAlign w:val="center"/>
            <w:hideMark/>
          </w:tcPr>
          <w:p w14:paraId="26106A81" w14:textId="77777777" w:rsidR="00E3353C" w:rsidRPr="00E3353C" w:rsidRDefault="00E3353C" w:rsidP="00E3353C">
            <w:r w:rsidRPr="00E3353C">
              <w:t>LC-MS grade (e.g. Fisher A383-1)</w:t>
            </w:r>
          </w:p>
        </w:tc>
      </w:tr>
      <w:tr w:rsidR="00E3353C" w:rsidRPr="00E3353C" w14:paraId="506CD727" w14:textId="77777777" w:rsidTr="00E3353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B85EC1" w14:textId="77777777" w:rsidR="00E3353C" w:rsidRPr="00E3353C" w:rsidRDefault="00E3353C" w:rsidP="00E3353C">
            <w:r w:rsidRPr="00E3353C">
              <w:t>Methanol</w:t>
            </w:r>
          </w:p>
        </w:tc>
        <w:tc>
          <w:tcPr>
            <w:tcW w:w="0" w:type="auto"/>
            <w:vAlign w:val="center"/>
            <w:hideMark/>
          </w:tcPr>
          <w:p w14:paraId="4C180461" w14:textId="77777777" w:rsidR="00E3353C" w:rsidRPr="00E3353C" w:rsidRDefault="00E3353C" w:rsidP="00E3353C">
            <w:r w:rsidRPr="00E3353C">
              <w:t>LC-MS grade (e.g. Honeywell B&amp;J LC-230-4)</w:t>
            </w:r>
          </w:p>
        </w:tc>
      </w:tr>
      <w:tr w:rsidR="00E3353C" w:rsidRPr="00E3353C" w14:paraId="291D5F58" w14:textId="77777777" w:rsidTr="00E3353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86CBCE" w14:textId="77777777" w:rsidR="00E3353C" w:rsidRPr="00E3353C" w:rsidRDefault="00E3353C" w:rsidP="00E3353C">
            <w:r w:rsidRPr="00E3353C">
              <w:t>Water</w:t>
            </w:r>
          </w:p>
        </w:tc>
        <w:tc>
          <w:tcPr>
            <w:tcW w:w="0" w:type="auto"/>
            <w:vAlign w:val="center"/>
            <w:hideMark/>
          </w:tcPr>
          <w:p w14:paraId="20459978" w14:textId="77777777" w:rsidR="00E3353C" w:rsidRPr="00E3353C" w:rsidRDefault="00E3353C" w:rsidP="00E3353C">
            <w:r w:rsidRPr="00E3353C">
              <w:t xml:space="preserve">LC-MS grade (18.2 </w:t>
            </w:r>
            <w:proofErr w:type="spellStart"/>
            <w:r w:rsidRPr="00E3353C">
              <w:t>MΩ·cm</w:t>
            </w:r>
            <w:proofErr w:type="spellEnd"/>
            <w:r w:rsidRPr="00E3353C">
              <w:t xml:space="preserve"> or higher)</w:t>
            </w:r>
          </w:p>
        </w:tc>
      </w:tr>
      <w:tr w:rsidR="00E3353C" w:rsidRPr="00E3353C" w14:paraId="2445A9C3" w14:textId="77777777" w:rsidTr="00E3353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DF8922" w14:textId="77777777" w:rsidR="00E3353C" w:rsidRPr="00E3353C" w:rsidRDefault="00E3353C" w:rsidP="00E3353C">
            <w:r w:rsidRPr="00E3353C">
              <w:t>Homogenizer</w:t>
            </w:r>
          </w:p>
        </w:tc>
        <w:tc>
          <w:tcPr>
            <w:tcW w:w="0" w:type="auto"/>
            <w:vAlign w:val="center"/>
            <w:hideMark/>
          </w:tcPr>
          <w:p w14:paraId="289CD936" w14:textId="77777777" w:rsidR="00E3353C" w:rsidRPr="00E3353C" w:rsidRDefault="00E3353C" w:rsidP="00E3353C">
            <w:r w:rsidRPr="00E3353C">
              <w:t>Bead mill or rotor-stator</w:t>
            </w:r>
          </w:p>
        </w:tc>
      </w:tr>
      <w:tr w:rsidR="00E3353C" w:rsidRPr="00E3353C" w14:paraId="2DD8863A" w14:textId="77777777" w:rsidTr="00E3353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8E59B6" w14:textId="77777777" w:rsidR="00E3353C" w:rsidRPr="00E3353C" w:rsidRDefault="00E3353C" w:rsidP="00E3353C">
            <w:r w:rsidRPr="00E3353C">
              <w:t>Internal standards</w:t>
            </w:r>
          </w:p>
        </w:tc>
        <w:tc>
          <w:tcPr>
            <w:tcW w:w="0" w:type="auto"/>
            <w:vAlign w:val="center"/>
            <w:hideMark/>
          </w:tcPr>
          <w:p w14:paraId="3314539D" w14:textId="77777777" w:rsidR="00E3353C" w:rsidRPr="00E3353C" w:rsidRDefault="00E3353C" w:rsidP="00E3353C">
            <w:r w:rsidRPr="00E3353C">
              <w:t>See Section 5.1</w:t>
            </w:r>
          </w:p>
        </w:tc>
      </w:tr>
      <w:tr w:rsidR="00E3353C" w:rsidRPr="00E3353C" w14:paraId="1A9FFE84" w14:textId="77777777" w:rsidTr="00E3353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A230E4" w14:textId="77777777" w:rsidR="00E3353C" w:rsidRPr="00E3353C" w:rsidRDefault="00E3353C" w:rsidP="00E3353C">
            <w:r w:rsidRPr="00E3353C">
              <w:t>Tubes</w:t>
            </w:r>
          </w:p>
        </w:tc>
        <w:tc>
          <w:tcPr>
            <w:tcW w:w="0" w:type="auto"/>
            <w:vAlign w:val="center"/>
            <w:hideMark/>
          </w:tcPr>
          <w:p w14:paraId="773A8227" w14:textId="77777777" w:rsidR="00E3353C" w:rsidRPr="00E3353C" w:rsidRDefault="00E3353C" w:rsidP="00E3353C">
            <w:r w:rsidRPr="00E3353C">
              <w:t>Glass or polypropylene, 1.5–5 mL, solvent-resistant</w:t>
            </w:r>
          </w:p>
        </w:tc>
      </w:tr>
      <w:tr w:rsidR="00E3353C" w:rsidRPr="00E3353C" w14:paraId="74829D80" w14:textId="77777777" w:rsidTr="00E3353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F3DA9C" w14:textId="77777777" w:rsidR="00E3353C" w:rsidRPr="00E3353C" w:rsidRDefault="00E3353C" w:rsidP="00E3353C">
            <w:r w:rsidRPr="00E3353C">
              <w:lastRenderedPageBreak/>
              <w:t>Centrifuge</w:t>
            </w:r>
          </w:p>
        </w:tc>
        <w:tc>
          <w:tcPr>
            <w:tcW w:w="0" w:type="auto"/>
            <w:vAlign w:val="center"/>
            <w:hideMark/>
          </w:tcPr>
          <w:p w14:paraId="54163F2E" w14:textId="77777777" w:rsidR="00E3353C" w:rsidRPr="00E3353C" w:rsidRDefault="00E3353C" w:rsidP="00E3353C">
            <w:r w:rsidRPr="00E3353C">
              <w:t>≥14,000 × g</w:t>
            </w:r>
          </w:p>
        </w:tc>
      </w:tr>
      <w:tr w:rsidR="00E3353C" w:rsidRPr="00E3353C" w14:paraId="3C0EA068" w14:textId="77777777" w:rsidTr="00E3353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E136E1" w14:textId="77777777" w:rsidR="00E3353C" w:rsidRPr="00E3353C" w:rsidRDefault="00E3353C" w:rsidP="00E3353C">
            <w:proofErr w:type="spellStart"/>
            <w:r w:rsidRPr="00E3353C">
              <w:t>Vortexer</w:t>
            </w:r>
            <w:proofErr w:type="spellEnd"/>
            <w:r w:rsidRPr="00E3353C">
              <w:t xml:space="preserve"> and </w:t>
            </w:r>
            <w:proofErr w:type="spellStart"/>
            <w:r w:rsidRPr="00E3353C">
              <w:t>sonicator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03277C" w14:textId="77777777" w:rsidR="00E3353C" w:rsidRPr="00E3353C" w:rsidRDefault="00E3353C" w:rsidP="00E3353C">
            <w:r w:rsidRPr="00E3353C">
              <w:t>For mixing and solubilizing</w:t>
            </w:r>
          </w:p>
        </w:tc>
      </w:tr>
      <w:tr w:rsidR="00E3353C" w:rsidRPr="00E3353C" w14:paraId="03B7D6AE" w14:textId="77777777" w:rsidTr="00E3353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2C7FE3" w14:textId="77777777" w:rsidR="00E3353C" w:rsidRPr="00E3353C" w:rsidRDefault="00E3353C" w:rsidP="00E3353C">
            <w:r w:rsidRPr="00E3353C">
              <w:t xml:space="preserve">Nitrogen evaporator / </w:t>
            </w:r>
            <w:proofErr w:type="spellStart"/>
            <w:r w:rsidRPr="00E3353C">
              <w:t>SpeedVac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E32F397" w14:textId="77777777" w:rsidR="00E3353C" w:rsidRPr="00E3353C" w:rsidRDefault="00E3353C" w:rsidP="00E3353C">
            <w:r w:rsidRPr="00E3353C">
              <w:t>For drying lipid extracts</w:t>
            </w:r>
          </w:p>
        </w:tc>
      </w:tr>
      <w:tr w:rsidR="00E3353C" w:rsidRPr="00E3353C" w14:paraId="7F8B36BD" w14:textId="77777777" w:rsidTr="00E3353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B37733" w14:textId="77777777" w:rsidR="00E3353C" w:rsidRPr="00E3353C" w:rsidRDefault="00E3353C" w:rsidP="00E3353C">
            <w:r w:rsidRPr="00E3353C">
              <w:t>LC-MS vials</w:t>
            </w:r>
          </w:p>
        </w:tc>
        <w:tc>
          <w:tcPr>
            <w:tcW w:w="0" w:type="auto"/>
            <w:vAlign w:val="center"/>
            <w:hideMark/>
          </w:tcPr>
          <w:p w14:paraId="05F0BCE4" w14:textId="77777777" w:rsidR="00E3353C" w:rsidRPr="00E3353C" w:rsidRDefault="00E3353C" w:rsidP="00E3353C">
            <w:r w:rsidRPr="00E3353C">
              <w:t>e.g., Agilent 5182-0554</w:t>
            </w:r>
          </w:p>
        </w:tc>
      </w:tr>
    </w:tbl>
    <w:p w14:paraId="1ABFEE8B" w14:textId="77777777" w:rsidR="00E3353C" w:rsidRPr="00E3353C" w:rsidRDefault="00386D49" w:rsidP="00E3353C">
      <w:r>
        <w:pict w14:anchorId="4F526C22">
          <v:rect id="_x0000_i1028" style="width:0;height:1.5pt" o:hralign="center" o:hrstd="t" o:hr="t" fillcolor="#a0a0a0" stroked="f"/>
        </w:pict>
      </w:r>
    </w:p>
    <w:p w14:paraId="502F03F7" w14:textId="77777777" w:rsidR="00E3353C" w:rsidRPr="00E3353C" w:rsidRDefault="00E3353C" w:rsidP="00E3353C">
      <w:pPr>
        <w:rPr>
          <w:b/>
          <w:bCs/>
        </w:rPr>
      </w:pPr>
      <w:r w:rsidRPr="00E3353C">
        <w:rPr>
          <w:b/>
          <w:bCs/>
        </w:rPr>
        <w:t>4. Sample Requirements</w:t>
      </w:r>
    </w:p>
    <w:p w14:paraId="36B800C9" w14:textId="77777777" w:rsidR="00E3353C" w:rsidRPr="00E3353C" w:rsidRDefault="00E3353C" w:rsidP="00E3353C">
      <w:pPr>
        <w:numPr>
          <w:ilvl w:val="0"/>
          <w:numId w:val="11"/>
        </w:numPr>
      </w:pPr>
      <w:r w:rsidRPr="00E3353C">
        <w:t>Recommended input: 0.5–5 million cultured cells</w:t>
      </w:r>
    </w:p>
    <w:p w14:paraId="4C02E1A1" w14:textId="77777777" w:rsidR="00E3353C" w:rsidRPr="00E3353C" w:rsidRDefault="00E3353C" w:rsidP="00E3353C">
      <w:pPr>
        <w:numPr>
          <w:ilvl w:val="0"/>
          <w:numId w:val="11"/>
        </w:numPr>
      </w:pPr>
      <w:r w:rsidRPr="00E3353C">
        <w:t>Count and record total viable cells prior to extraction</w:t>
      </w:r>
    </w:p>
    <w:p w14:paraId="2596C9B0" w14:textId="77777777" w:rsidR="00E3353C" w:rsidRPr="00E3353C" w:rsidRDefault="00E3353C" w:rsidP="00E3353C">
      <w:pPr>
        <w:numPr>
          <w:ilvl w:val="0"/>
          <w:numId w:val="11"/>
        </w:numPr>
      </w:pPr>
      <w:r w:rsidRPr="00E3353C">
        <w:t>Optional: Collect aliquot for BCA protein assay post-extraction</w:t>
      </w:r>
    </w:p>
    <w:p w14:paraId="24C42381" w14:textId="77777777" w:rsidR="00E3353C" w:rsidRPr="00E3353C" w:rsidRDefault="00E3353C" w:rsidP="00E3353C">
      <w:pPr>
        <w:numPr>
          <w:ilvl w:val="0"/>
          <w:numId w:val="11"/>
        </w:numPr>
      </w:pPr>
      <w:r w:rsidRPr="00E3353C">
        <w:t xml:space="preserve">Typical resuspension volume after drying: </w:t>
      </w:r>
      <w:r w:rsidRPr="00E3353C">
        <w:rPr>
          <w:b/>
          <w:bCs/>
        </w:rPr>
        <w:t>500 µL per 1 million cells</w:t>
      </w:r>
    </w:p>
    <w:p w14:paraId="1392D90B" w14:textId="77777777" w:rsidR="00E3353C" w:rsidRPr="00E3353C" w:rsidRDefault="00386D49" w:rsidP="00E3353C">
      <w:r>
        <w:pict w14:anchorId="280B3E9A">
          <v:rect id="_x0000_i1029" style="width:0;height:1.5pt" o:hralign="center" o:hrstd="t" o:hr="t" fillcolor="#a0a0a0" stroked="f"/>
        </w:pict>
      </w:r>
    </w:p>
    <w:p w14:paraId="039D31EC" w14:textId="77777777" w:rsidR="00E3353C" w:rsidRPr="00E3353C" w:rsidRDefault="00E3353C" w:rsidP="00E3353C">
      <w:pPr>
        <w:rPr>
          <w:b/>
          <w:bCs/>
        </w:rPr>
      </w:pPr>
      <w:r w:rsidRPr="00E3353C">
        <w:rPr>
          <w:b/>
          <w:bCs/>
        </w:rPr>
        <w:t>5. Reagent Preparation</w:t>
      </w:r>
    </w:p>
    <w:p w14:paraId="4090E3AE" w14:textId="77777777" w:rsidR="00E3353C" w:rsidRPr="00E3353C" w:rsidRDefault="00E3353C" w:rsidP="00E3353C">
      <w:pPr>
        <w:rPr>
          <w:b/>
          <w:bCs/>
        </w:rPr>
      </w:pPr>
      <w:r w:rsidRPr="00E3353C">
        <w:rPr>
          <w:b/>
          <w:bCs/>
        </w:rPr>
        <w:t>5.1 Extraction Solvent with Internal Standards</w:t>
      </w:r>
    </w:p>
    <w:p w14:paraId="117B65DA" w14:textId="77777777" w:rsidR="00E3353C" w:rsidRPr="00E3353C" w:rsidRDefault="00E3353C" w:rsidP="00E3353C">
      <w:r w:rsidRPr="00E3353C">
        <w:t xml:space="preserve">Prepare </w:t>
      </w:r>
      <w:proofErr w:type="spellStart"/>
      <w:proofErr w:type="gramStart"/>
      <w:r w:rsidRPr="00E3353C">
        <w:t>butanol:methanol</w:t>
      </w:r>
      <w:proofErr w:type="spellEnd"/>
      <w:proofErr w:type="gramEnd"/>
      <w:r w:rsidRPr="00E3353C">
        <w:t xml:space="preserve"> (1:1, v/v) and spike with the following lipid standards. Final spike volume = 1 mL/sample.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80"/>
        <w:gridCol w:w="1980"/>
        <w:gridCol w:w="1800"/>
      </w:tblGrid>
      <w:tr w:rsidR="00E3353C" w:rsidRPr="00E3353C" w14:paraId="6A86692A" w14:textId="77777777" w:rsidTr="002C6C55">
        <w:trPr>
          <w:tblHeader/>
          <w:tblCellSpacing w:w="15" w:type="dxa"/>
        </w:trPr>
        <w:tc>
          <w:tcPr>
            <w:tcW w:w="3735" w:type="dxa"/>
            <w:vAlign w:val="center"/>
            <w:hideMark/>
          </w:tcPr>
          <w:p w14:paraId="45FF154A" w14:textId="77777777" w:rsidR="00E3353C" w:rsidRPr="00E3353C" w:rsidRDefault="00E3353C" w:rsidP="00E3353C">
            <w:pPr>
              <w:rPr>
                <w:b/>
                <w:bCs/>
              </w:rPr>
            </w:pPr>
            <w:r w:rsidRPr="00E3353C">
              <w:rPr>
                <w:b/>
                <w:bCs/>
              </w:rPr>
              <w:t>Standard</w:t>
            </w:r>
          </w:p>
        </w:tc>
        <w:tc>
          <w:tcPr>
            <w:tcW w:w="1950" w:type="dxa"/>
            <w:vAlign w:val="center"/>
            <w:hideMark/>
          </w:tcPr>
          <w:p w14:paraId="65E0A174" w14:textId="77777777" w:rsidR="00E3353C" w:rsidRPr="00E3353C" w:rsidRDefault="00E3353C" w:rsidP="00E3353C">
            <w:pPr>
              <w:rPr>
                <w:b/>
                <w:bCs/>
              </w:rPr>
            </w:pPr>
            <w:r w:rsidRPr="00E3353C">
              <w:rPr>
                <w:b/>
                <w:bCs/>
              </w:rPr>
              <w:t>Avanti PN</w:t>
            </w:r>
          </w:p>
        </w:tc>
        <w:tc>
          <w:tcPr>
            <w:tcW w:w="1755" w:type="dxa"/>
            <w:vAlign w:val="center"/>
            <w:hideMark/>
          </w:tcPr>
          <w:p w14:paraId="759EDCB8" w14:textId="77777777" w:rsidR="00E3353C" w:rsidRPr="00E3353C" w:rsidRDefault="00E3353C" w:rsidP="00E3353C">
            <w:pPr>
              <w:rPr>
                <w:b/>
                <w:bCs/>
              </w:rPr>
            </w:pPr>
            <w:proofErr w:type="spellStart"/>
            <w:r w:rsidRPr="00E3353C">
              <w:rPr>
                <w:b/>
                <w:bCs/>
              </w:rPr>
              <w:t>pmol</w:t>
            </w:r>
            <w:proofErr w:type="spellEnd"/>
            <w:r w:rsidRPr="00E3353C">
              <w:rPr>
                <w:b/>
                <w:bCs/>
              </w:rPr>
              <w:t>/sample</w:t>
            </w:r>
          </w:p>
        </w:tc>
      </w:tr>
      <w:tr w:rsidR="00E3353C" w:rsidRPr="00E3353C" w14:paraId="309683F4" w14:textId="77777777" w:rsidTr="002C6C55">
        <w:trPr>
          <w:tblCellSpacing w:w="15" w:type="dxa"/>
        </w:trPr>
        <w:tc>
          <w:tcPr>
            <w:tcW w:w="3735" w:type="dxa"/>
            <w:vAlign w:val="center"/>
            <w:hideMark/>
          </w:tcPr>
          <w:p w14:paraId="417D66DF" w14:textId="77777777" w:rsidR="00E3353C" w:rsidRPr="00E3353C" w:rsidRDefault="00E3353C" w:rsidP="00E3353C">
            <w:r w:rsidRPr="00E3353C">
              <w:t>C16 Ceramide-d7 (d18:1-d7/16:0)</w:t>
            </w:r>
          </w:p>
        </w:tc>
        <w:tc>
          <w:tcPr>
            <w:tcW w:w="1950" w:type="dxa"/>
            <w:vAlign w:val="center"/>
            <w:hideMark/>
          </w:tcPr>
          <w:p w14:paraId="02E04119" w14:textId="77777777" w:rsidR="00E3353C" w:rsidRPr="00E3353C" w:rsidRDefault="00E3353C" w:rsidP="00E3353C">
            <w:r w:rsidRPr="00E3353C">
              <w:t>860676P-1mg</w:t>
            </w:r>
          </w:p>
        </w:tc>
        <w:tc>
          <w:tcPr>
            <w:tcW w:w="1755" w:type="dxa"/>
            <w:vAlign w:val="center"/>
            <w:hideMark/>
          </w:tcPr>
          <w:p w14:paraId="702E0584" w14:textId="77777777" w:rsidR="00E3353C" w:rsidRPr="00E3353C" w:rsidRDefault="00E3353C" w:rsidP="00E3353C">
            <w:r w:rsidRPr="00E3353C">
              <w:t>367.0</w:t>
            </w:r>
          </w:p>
        </w:tc>
      </w:tr>
      <w:tr w:rsidR="00E3353C" w:rsidRPr="00E3353C" w14:paraId="7FE8D960" w14:textId="77777777" w:rsidTr="002C6C55">
        <w:trPr>
          <w:tblCellSpacing w:w="15" w:type="dxa"/>
        </w:trPr>
        <w:tc>
          <w:tcPr>
            <w:tcW w:w="3735" w:type="dxa"/>
            <w:vAlign w:val="center"/>
            <w:hideMark/>
          </w:tcPr>
          <w:p w14:paraId="195100E2" w14:textId="77777777" w:rsidR="00E3353C" w:rsidRPr="00E3353C" w:rsidRDefault="00E3353C" w:rsidP="00E3353C">
            <w:r w:rsidRPr="00E3353C">
              <w:t>C18 Ceramide-d7 (d18:1-d7/18:0)</w:t>
            </w:r>
          </w:p>
        </w:tc>
        <w:tc>
          <w:tcPr>
            <w:tcW w:w="1950" w:type="dxa"/>
            <w:vAlign w:val="center"/>
            <w:hideMark/>
          </w:tcPr>
          <w:p w14:paraId="539B9E64" w14:textId="77777777" w:rsidR="00E3353C" w:rsidRPr="00E3353C" w:rsidRDefault="00E3353C" w:rsidP="00E3353C">
            <w:r w:rsidRPr="00E3353C">
              <w:t>860677P-1mg</w:t>
            </w:r>
          </w:p>
        </w:tc>
        <w:tc>
          <w:tcPr>
            <w:tcW w:w="1755" w:type="dxa"/>
            <w:vAlign w:val="center"/>
            <w:hideMark/>
          </w:tcPr>
          <w:p w14:paraId="14183653" w14:textId="77777777" w:rsidR="00E3353C" w:rsidRPr="00E3353C" w:rsidRDefault="00E3353C" w:rsidP="00E3353C">
            <w:r w:rsidRPr="00E3353C">
              <w:t>349.0</w:t>
            </w:r>
          </w:p>
        </w:tc>
      </w:tr>
      <w:tr w:rsidR="00E3353C" w:rsidRPr="00E3353C" w14:paraId="73534400" w14:textId="77777777" w:rsidTr="002C6C55">
        <w:trPr>
          <w:tblCellSpacing w:w="15" w:type="dxa"/>
        </w:trPr>
        <w:tc>
          <w:tcPr>
            <w:tcW w:w="3735" w:type="dxa"/>
            <w:vAlign w:val="center"/>
            <w:hideMark/>
          </w:tcPr>
          <w:p w14:paraId="22E8462A" w14:textId="77777777" w:rsidR="00E3353C" w:rsidRPr="00E3353C" w:rsidRDefault="00E3353C" w:rsidP="00E3353C">
            <w:r w:rsidRPr="00E3353C">
              <w:t>C24 Ceramide-d7 (d18:1-d7/24:0)</w:t>
            </w:r>
          </w:p>
        </w:tc>
        <w:tc>
          <w:tcPr>
            <w:tcW w:w="1950" w:type="dxa"/>
            <w:vAlign w:val="center"/>
            <w:hideMark/>
          </w:tcPr>
          <w:p w14:paraId="43D890B3" w14:textId="77777777" w:rsidR="00E3353C" w:rsidRPr="00E3353C" w:rsidRDefault="00E3353C" w:rsidP="00E3353C">
            <w:r w:rsidRPr="00E3353C">
              <w:t>860678P-1mg</w:t>
            </w:r>
          </w:p>
        </w:tc>
        <w:tc>
          <w:tcPr>
            <w:tcW w:w="1755" w:type="dxa"/>
            <w:vAlign w:val="center"/>
            <w:hideMark/>
          </w:tcPr>
          <w:p w14:paraId="6633FBE4" w14:textId="77777777" w:rsidR="00E3353C" w:rsidRPr="00E3353C" w:rsidRDefault="00E3353C" w:rsidP="00E3353C">
            <w:r w:rsidRPr="00E3353C">
              <w:t>304.3</w:t>
            </w:r>
          </w:p>
        </w:tc>
      </w:tr>
      <w:tr w:rsidR="00E3353C" w:rsidRPr="00E3353C" w14:paraId="38E2B0BF" w14:textId="77777777" w:rsidTr="002C6C55">
        <w:trPr>
          <w:tblCellSpacing w:w="15" w:type="dxa"/>
        </w:trPr>
        <w:tc>
          <w:tcPr>
            <w:tcW w:w="3735" w:type="dxa"/>
            <w:vAlign w:val="center"/>
            <w:hideMark/>
          </w:tcPr>
          <w:p w14:paraId="5C649C99" w14:textId="77777777" w:rsidR="00E3353C" w:rsidRPr="00E3353C" w:rsidRDefault="00E3353C" w:rsidP="00E3353C">
            <w:r w:rsidRPr="00E3353C">
              <w:t>C24:1 Ceramide-d7 (d18:1-d7/24:1)</w:t>
            </w:r>
          </w:p>
        </w:tc>
        <w:tc>
          <w:tcPr>
            <w:tcW w:w="1950" w:type="dxa"/>
            <w:vAlign w:val="center"/>
            <w:hideMark/>
          </w:tcPr>
          <w:p w14:paraId="1AD8894D" w14:textId="77777777" w:rsidR="00E3353C" w:rsidRPr="00E3353C" w:rsidRDefault="00E3353C" w:rsidP="00E3353C">
            <w:r w:rsidRPr="00E3353C">
              <w:t>860679P-1mg</w:t>
            </w:r>
          </w:p>
        </w:tc>
        <w:tc>
          <w:tcPr>
            <w:tcW w:w="1755" w:type="dxa"/>
            <w:vAlign w:val="center"/>
            <w:hideMark/>
          </w:tcPr>
          <w:p w14:paraId="00182226" w14:textId="77777777" w:rsidR="00E3353C" w:rsidRPr="00E3353C" w:rsidRDefault="00E3353C" w:rsidP="00E3353C">
            <w:r w:rsidRPr="00E3353C">
              <w:t>305.3</w:t>
            </w:r>
          </w:p>
        </w:tc>
      </w:tr>
      <w:tr w:rsidR="00E3353C" w:rsidRPr="00E3353C" w14:paraId="799762F0" w14:textId="77777777" w:rsidTr="002C6C55">
        <w:trPr>
          <w:tblCellSpacing w:w="15" w:type="dxa"/>
        </w:trPr>
        <w:tc>
          <w:tcPr>
            <w:tcW w:w="3735" w:type="dxa"/>
            <w:vAlign w:val="center"/>
            <w:hideMark/>
          </w:tcPr>
          <w:p w14:paraId="6BA357EB" w14:textId="77777777" w:rsidR="00E3353C" w:rsidRPr="00E3353C" w:rsidRDefault="00E3353C" w:rsidP="00E3353C">
            <w:r w:rsidRPr="00E3353C">
              <w:t>C18:1 Dihydroceramide</w:t>
            </w:r>
          </w:p>
        </w:tc>
        <w:tc>
          <w:tcPr>
            <w:tcW w:w="1950" w:type="dxa"/>
            <w:vAlign w:val="center"/>
            <w:hideMark/>
          </w:tcPr>
          <w:p w14:paraId="7470B340" w14:textId="77777777" w:rsidR="00E3353C" w:rsidRPr="00E3353C" w:rsidRDefault="00E3353C" w:rsidP="00E3353C">
            <w:r w:rsidRPr="00E3353C">
              <w:t>860624P-5mg</w:t>
            </w:r>
          </w:p>
        </w:tc>
        <w:tc>
          <w:tcPr>
            <w:tcW w:w="1755" w:type="dxa"/>
            <w:vAlign w:val="center"/>
            <w:hideMark/>
          </w:tcPr>
          <w:p w14:paraId="22999936" w14:textId="77777777" w:rsidR="00E3353C" w:rsidRPr="00E3353C" w:rsidRDefault="00E3353C" w:rsidP="00E3353C">
            <w:r w:rsidRPr="00E3353C">
              <w:t>44.2</w:t>
            </w:r>
          </w:p>
        </w:tc>
      </w:tr>
      <w:tr w:rsidR="00E3353C" w:rsidRPr="00E3353C" w14:paraId="17736251" w14:textId="77777777" w:rsidTr="002C6C55">
        <w:trPr>
          <w:tblCellSpacing w:w="15" w:type="dxa"/>
        </w:trPr>
        <w:tc>
          <w:tcPr>
            <w:tcW w:w="3735" w:type="dxa"/>
            <w:vAlign w:val="center"/>
            <w:hideMark/>
          </w:tcPr>
          <w:p w14:paraId="3FBB857A" w14:textId="77777777" w:rsidR="00E3353C" w:rsidRPr="00E3353C" w:rsidRDefault="00E3353C" w:rsidP="00E3353C">
            <w:r w:rsidRPr="00E3353C">
              <w:t>C8 Dihydroceramide</w:t>
            </w:r>
          </w:p>
        </w:tc>
        <w:tc>
          <w:tcPr>
            <w:tcW w:w="1950" w:type="dxa"/>
            <w:vAlign w:val="center"/>
            <w:hideMark/>
          </w:tcPr>
          <w:p w14:paraId="17FC6F91" w14:textId="77777777" w:rsidR="00E3353C" w:rsidRPr="00E3353C" w:rsidRDefault="00E3353C" w:rsidP="00E3353C">
            <w:r w:rsidRPr="00E3353C">
              <w:t>860626-5mg</w:t>
            </w:r>
          </w:p>
        </w:tc>
        <w:tc>
          <w:tcPr>
            <w:tcW w:w="1755" w:type="dxa"/>
            <w:vAlign w:val="center"/>
            <w:hideMark/>
          </w:tcPr>
          <w:p w14:paraId="4A50C3C6" w14:textId="77777777" w:rsidR="00E3353C" w:rsidRPr="00E3353C" w:rsidRDefault="00E3353C" w:rsidP="00E3353C">
            <w:r w:rsidRPr="00E3353C">
              <w:t>77.9</w:t>
            </w:r>
          </w:p>
        </w:tc>
      </w:tr>
      <w:tr w:rsidR="00E3353C" w:rsidRPr="00E3353C" w14:paraId="0D748FD7" w14:textId="77777777" w:rsidTr="002C6C55">
        <w:trPr>
          <w:tblCellSpacing w:w="15" w:type="dxa"/>
        </w:trPr>
        <w:tc>
          <w:tcPr>
            <w:tcW w:w="3735" w:type="dxa"/>
            <w:vAlign w:val="center"/>
            <w:hideMark/>
          </w:tcPr>
          <w:p w14:paraId="408F79AB" w14:textId="77777777" w:rsidR="00E3353C" w:rsidRPr="00E3353C" w:rsidRDefault="00E3353C" w:rsidP="00E3353C">
            <w:r w:rsidRPr="00E3353C">
              <w:t>N-12:0-1-deoxysphinganine</w:t>
            </w:r>
          </w:p>
        </w:tc>
        <w:tc>
          <w:tcPr>
            <w:tcW w:w="1950" w:type="dxa"/>
            <w:vAlign w:val="center"/>
            <w:hideMark/>
          </w:tcPr>
          <w:p w14:paraId="5B3B7075" w14:textId="77777777" w:rsidR="00E3353C" w:rsidRPr="00E3353C" w:rsidRDefault="00E3353C" w:rsidP="00E3353C">
            <w:r w:rsidRPr="00E3353C">
              <w:t>860481-1mg</w:t>
            </w:r>
          </w:p>
        </w:tc>
        <w:tc>
          <w:tcPr>
            <w:tcW w:w="1755" w:type="dxa"/>
            <w:vAlign w:val="center"/>
            <w:hideMark/>
          </w:tcPr>
          <w:p w14:paraId="12562275" w14:textId="77777777" w:rsidR="00E3353C" w:rsidRPr="00E3353C" w:rsidRDefault="00E3353C" w:rsidP="00E3353C">
            <w:r w:rsidRPr="00E3353C">
              <w:t>35.6</w:t>
            </w:r>
          </w:p>
        </w:tc>
      </w:tr>
      <w:tr w:rsidR="00E3353C" w:rsidRPr="00E3353C" w14:paraId="2A35C182" w14:textId="77777777" w:rsidTr="002C6C55">
        <w:trPr>
          <w:tblCellSpacing w:w="15" w:type="dxa"/>
        </w:trPr>
        <w:tc>
          <w:tcPr>
            <w:tcW w:w="3735" w:type="dxa"/>
            <w:vAlign w:val="center"/>
            <w:hideMark/>
          </w:tcPr>
          <w:p w14:paraId="4BBEDA76" w14:textId="77777777" w:rsidR="00E3353C" w:rsidRPr="00E3353C" w:rsidRDefault="00E3353C" w:rsidP="00E3353C">
            <w:r w:rsidRPr="00E3353C">
              <w:lastRenderedPageBreak/>
              <w:t>C17 Glucosylceramide</w:t>
            </w:r>
          </w:p>
        </w:tc>
        <w:tc>
          <w:tcPr>
            <w:tcW w:w="1950" w:type="dxa"/>
            <w:vAlign w:val="center"/>
            <w:hideMark/>
          </w:tcPr>
          <w:p w14:paraId="73CFB2E9" w14:textId="77777777" w:rsidR="00E3353C" w:rsidRPr="00E3353C" w:rsidRDefault="00E3353C" w:rsidP="00E3353C">
            <w:r w:rsidRPr="00E3353C">
              <w:t>860569P-5mg</w:t>
            </w:r>
          </w:p>
        </w:tc>
        <w:tc>
          <w:tcPr>
            <w:tcW w:w="1755" w:type="dxa"/>
            <w:vAlign w:val="center"/>
            <w:hideMark/>
          </w:tcPr>
          <w:p w14:paraId="020F90E1" w14:textId="77777777" w:rsidR="00E3353C" w:rsidRPr="00E3353C" w:rsidRDefault="00E3353C" w:rsidP="00E3353C">
            <w:r w:rsidRPr="00E3353C">
              <w:t>280.1</w:t>
            </w:r>
          </w:p>
        </w:tc>
      </w:tr>
      <w:tr w:rsidR="00E3353C" w:rsidRPr="00E3353C" w14:paraId="4A1CEF07" w14:textId="77777777" w:rsidTr="002C6C55">
        <w:trPr>
          <w:tblCellSpacing w:w="15" w:type="dxa"/>
        </w:trPr>
        <w:tc>
          <w:tcPr>
            <w:tcW w:w="3735" w:type="dxa"/>
            <w:vAlign w:val="center"/>
            <w:hideMark/>
          </w:tcPr>
          <w:p w14:paraId="6B4D73CA" w14:textId="77777777" w:rsidR="00E3353C" w:rsidRPr="00E3353C" w:rsidRDefault="00E3353C" w:rsidP="00E3353C">
            <w:r w:rsidRPr="00E3353C">
              <w:t>Sphinganine-1-phosphate-d7</w:t>
            </w:r>
          </w:p>
        </w:tc>
        <w:tc>
          <w:tcPr>
            <w:tcW w:w="1950" w:type="dxa"/>
            <w:vAlign w:val="center"/>
            <w:hideMark/>
          </w:tcPr>
          <w:p w14:paraId="155FFBE1" w14:textId="77777777" w:rsidR="00E3353C" w:rsidRPr="00E3353C" w:rsidRDefault="00E3353C" w:rsidP="00E3353C">
            <w:r w:rsidRPr="00E3353C">
              <w:t>860694P-1mg</w:t>
            </w:r>
          </w:p>
        </w:tc>
        <w:tc>
          <w:tcPr>
            <w:tcW w:w="1755" w:type="dxa"/>
            <w:vAlign w:val="center"/>
            <w:hideMark/>
          </w:tcPr>
          <w:p w14:paraId="1E4EA502" w14:textId="77777777" w:rsidR="00E3353C" w:rsidRPr="00E3353C" w:rsidRDefault="00E3353C" w:rsidP="00E3353C">
            <w:r w:rsidRPr="00E3353C">
              <w:t>34.3</w:t>
            </w:r>
          </w:p>
        </w:tc>
      </w:tr>
      <w:tr w:rsidR="00E3353C" w:rsidRPr="00E3353C" w14:paraId="2748C074" w14:textId="77777777" w:rsidTr="002C6C55">
        <w:trPr>
          <w:tblCellSpacing w:w="15" w:type="dxa"/>
        </w:trPr>
        <w:tc>
          <w:tcPr>
            <w:tcW w:w="3735" w:type="dxa"/>
            <w:vAlign w:val="center"/>
            <w:hideMark/>
          </w:tcPr>
          <w:p w14:paraId="530ACD50" w14:textId="77777777" w:rsidR="00E3353C" w:rsidRPr="00E3353C" w:rsidRDefault="00E3353C" w:rsidP="00E3353C">
            <w:r w:rsidRPr="00E3353C">
              <w:t>Sphingosine-1-phosphate-d7</w:t>
            </w:r>
          </w:p>
        </w:tc>
        <w:tc>
          <w:tcPr>
            <w:tcW w:w="1950" w:type="dxa"/>
            <w:vAlign w:val="center"/>
            <w:hideMark/>
          </w:tcPr>
          <w:p w14:paraId="607353DF" w14:textId="77777777" w:rsidR="00E3353C" w:rsidRPr="00E3353C" w:rsidRDefault="00E3353C" w:rsidP="00E3353C">
            <w:r w:rsidRPr="00E3353C">
              <w:t>860659P-1mg</w:t>
            </w:r>
          </w:p>
        </w:tc>
        <w:tc>
          <w:tcPr>
            <w:tcW w:w="1755" w:type="dxa"/>
            <w:vAlign w:val="center"/>
            <w:hideMark/>
          </w:tcPr>
          <w:p w14:paraId="43657BBC" w14:textId="77777777" w:rsidR="00E3353C" w:rsidRPr="00E3353C" w:rsidRDefault="00E3353C" w:rsidP="00E3353C">
            <w:r w:rsidRPr="00E3353C">
              <w:t>34.5</w:t>
            </w:r>
          </w:p>
        </w:tc>
      </w:tr>
      <w:tr w:rsidR="00E3353C" w:rsidRPr="00E3353C" w14:paraId="5A504DFD" w14:textId="77777777" w:rsidTr="002C6C55">
        <w:trPr>
          <w:tblCellSpacing w:w="15" w:type="dxa"/>
        </w:trPr>
        <w:tc>
          <w:tcPr>
            <w:tcW w:w="3735" w:type="dxa"/>
            <w:vAlign w:val="center"/>
            <w:hideMark/>
          </w:tcPr>
          <w:p w14:paraId="2D0BDDDC" w14:textId="77777777" w:rsidR="00E3353C" w:rsidRPr="00E3353C" w:rsidRDefault="00E3353C" w:rsidP="00E3353C">
            <w:r w:rsidRPr="00E3353C">
              <w:t>Sphingosine-d7</w:t>
            </w:r>
          </w:p>
        </w:tc>
        <w:tc>
          <w:tcPr>
            <w:tcW w:w="1950" w:type="dxa"/>
            <w:vAlign w:val="center"/>
            <w:hideMark/>
          </w:tcPr>
          <w:p w14:paraId="3B4B11D8" w14:textId="77777777" w:rsidR="00E3353C" w:rsidRPr="00E3353C" w:rsidRDefault="00E3353C" w:rsidP="00E3353C">
            <w:r w:rsidRPr="00E3353C">
              <w:t>860657P-1mg</w:t>
            </w:r>
          </w:p>
        </w:tc>
        <w:tc>
          <w:tcPr>
            <w:tcW w:w="1755" w:type="dxa"/>
            <w:vAlign w:val="center"/>
            <w:hideMark/>
          </w:tcPr>
          <w:p w14:paraId="49F86BE7" w14:textId="77777777" w:rsidR="00E3353C" w:rsidRPr="00E3353C" w:rsidRDefault="00E3353C" w:rsidP="00E3353C">
            <w:r w:rsidRPr="00E3353C">
              <w:t>32.6</w:t>
            </w:r>
          </w:p>
        </w:tc>
      </w:tr>
      <w:tr w:rsidR="00E3353C" w:rsidRPr="00E3353C" w14:paraId="1090C2E9" w14:textId="77777777" w:rsidTr="002C6C55">
        <w:trPr>
          <w:tblCellSpacing w:w="15" w:type="dxa"/>
        </w:trPr>
        <w:tc>
          <w:tcPr>
            <w:tcW w:w="3735" w:type="dxa"/>
            <w:vAlign w:val="center"/>
            <w:hideMark/>
          </w:tcPr>
          <w:p w14:paraId="55CCD147" w14:textId="77777777" w:rsidR="00E3353C" w:rsidRPr="00E3353C" w:rsidRDefault="00E3353C" w:rsidP="00E3353C">
            <w:r w:rsidRPr="00E3353C">
              <w:t>16:0-d31 SM</w:t>
            </w:r>
          </w:p>
        </w:tc>
        <w:tc>
          <w:tcPr>
            <w:tcW w:w="1950" w:type="dxa"/>
            <w:vAlign w:val="center"/>
            <w:hideMark/>
          </w:tcPr>
          <w:p w14:paraId="2D857FFD" w14:textId="77777777" w:rsidR="00E3353C" w:rsidRPr="00E3353C" w:rsidRDefault="00E3353C" w:rsidP="00E3353C">
            <w:r w:rsidRPr="00E3353C">
              <w:t>868584</w:t>
            </w:r>
          </w:p>
        </w:tc>
        <w:tc>
          <w:tcPr>
            <w:tcW w:w="1755" w:type="dxa"/>
            <w:vAlign w:val="center"/>
            <w:hideMark/>
          </w:tcPr>
          <w:p w14:paraId="758BD5AA" w14:textId="77777777" w:rsidR="00E3353C" w:rsidRPr="00E3353C" w:rsidRDefault="00E3353C" w:rsidP="00E3353C">
            <w:r w:rsidRPr="00E3353C">
              <w:t>681.0</w:t>
            </w:r>
          </w:p>
        </w:tc>
      </w:tr>
      <w:tr w:rsidR="00E3353C" w:rsidRPr="00E3353C" w14:paraId="0F5A9E7F" w14:textId="77777777" w:rsidTr="002C6C55">
        <w:trPr>
          <w:tblCellSpacing w:w="15" w:type="dxa"/>
        </w:trPr>
        <w:tc>
          <w:tcPr>
            <w:tcW w:w="3735" w:type="dxa"/>
            <w:vAlign w:val="center"/>
            <w:hideMark/>
          </w:tcPr>
          <w:p w14:paraId="1C922AB4" w14:textId="77777777" w:rsidR="00E3353C" w:rsidRPr="00E3353C" w:rsidRDefault="00E3353C" w:rsidP="00E3353C">
            <w:proofErr w:type="gramStart"/>
            <w:r w:rsidRPr="00E3353C">
              <w:t>PC(</w:t>
            </w:r>
            <w:proofErr w:type="gramEnd"/>
            <w:r w:rsidRPr="00E3353C">
              <w:t>15:0-18:1(d7))</w:t>
            </w:r>
          </w:p>
        </w:tc>
        <w:tc>
          <w:tcPr>
            <w:tcW w:w="1950" w:type="dxa"/>
            <w:vAlign w:val="center"/>
            <w:hideMark/>
          </w:tcPr>
          <w:p w14:paraId="2E7D0EDD" w14:textId="77777777" w:rsidR="00E3353C" w:rsidRPr="00E3353C" w:rsidRDefault="00E3353C" w:rsidP="00E3353C">
            <w:r w:rsidRPr="00E3353C">
              <w:t>791637C-1mg</w:t>
            </w:r>
          </w:p>
        </w:tc>
        <w:tc>
          <w:tcPr>
            <w:tcW w:w="1755" w:type="dxa"/>
            <w:vAlign w:val="center"/>
            <w:hideMark/>
          </w:tcPr>
          <w:p w14:paraId="0EAFF51A" w14:textId="77777777" w:rsidR="00E3353C" w:rsidRPr="00E3353C" w:rsidRDefault="00E3353C" w:rsidP="00E3353C">
            <w:r w:rsidRPr="00E3353C">
              <w:t>663.9</w:t>
            </w:r>
          </w:p>
        </w:tc>
      </w:tr>
      <w:tr w:rsidR="00E3353C" w:rsidRPr="00E3353C" w14:paraId="050D3DE2" w14:textId="77777777" w:rsidTr="002C6C55">
        <w:trPr>
          <w:tblCellSpacing w:w="15" w:type="dxa"/>
        </w:trPr>
        <w:tc>
          <w:tcPr>
            <w:tcW w:w="3735" w:type="dxa"/>
            <w:vAlign w:val="center"/>
            <w:hideMark/>
          </w:tcPr>
          <w:p w14:paraId="227F1C85" w14:textId="77777777" w:rsidR="00E3353C" w:rsidRPr="00E3353C" w:rsidRDefault="00E3353C" w:rsidP="00E3353C">
            <w:proofErr w:type="gramStart"/>
            <w:r w:rsidRPr="00E3353C">
              <w:t>DG(</w:t>
            </w:r>
            <w:proofErr w:type="gramEnd"/>
            <w:r w:rsidRPr="00E3353C">
              <w:t>15:0-18:1(d7))</w:t>
            </w:r>
          </w:p>
        </w:tc>
        <w:tc>
          <w:tcPr>
            <w:tcW w:w="1950" w:type="dxa"/>
            <w:vAlign w:val="center"/>
            <w:hideMark/>
          </w:tcPr>
          <w:p w14:paraId="0175DE81" w14:textId="77777777" w:rsidR="00E3353C" w:rsidRPr="00E3353C" w:rsidRDefault="00E3353C" w:rsidP="00E3353C">
            <w:r w:rsidRPr="00E3353C">
              <w:t>791647C-1mg</w:t>
            </w:r>
          </w:p>
        </w:tc>
        <w:tc>
          <w:tcPr>
            <w:tcW w:w="1755" w:type="dxa"/>
            <w:vAlign w:val="center"/>
            <w:hideMark/>
          </w:tcPr>
          <w:p w14:paraId="21E5B995" w14:textId="77777777" w:rsidR="00E3353C" w:rsidRPr="00E3353C" w:rsidRDefault="00E3353C" w:rsidP="00E3353C">
            <w:r w:rsidRPr="00E3353C">
              <w:t>850.4</w:t>
            </w:r>
          </w:p>
        </w:tc>
      </w:tr>
      <w:tr w:rsidR="00E3353C" w:rsidRPr="00E3353C" w14:paraId="27541AB4" w14:textId="77777777" w:rsidTr="002C6C55">
        <w:trPr>
          <w:tblCellSpacing w:w="15" w:type="dxa"/>
        </w:trPr>
        <w:tc>
          <w:tcPr>
            <w:tcW w:w="3735" w:type="dxa"/>
            <w:vAlign w:val="center"/>
            <w:hideMark/>
          </w:tcPr>
          <w:p w14:paraId="680BC148" w14:textId="77777777" w:rsidR="00E3353C" w:rsidRPr="00E3353C" w:rsidRDefault="00E3353C" w:rsidP="00E3353C">
            <w:proofErr w:type="gramStart"/>
            <w:r w:rsidRPr="00E3353C">
              <w:t>TG(</w:t>
            </w:r>
            <w:proofErr w:type="gramEnd"/>
            <w:r w:rsidRPr="00E3353C">
              <w:t>15:0-18:1(d7)-15:0)</w:t>
            </w:r>
          </w:p>
        </w:tc>
        <w:tc>
          <w:tcPr>
            <w:tcW w:w="1950" w:type="dxa"/>
            <w:vAlign w:val="center"/>
            <w:hideMark/>
          </w:tcPr>
          <w:p w14:paraId="2602D5DD" w14:textId="77777777" w:rsidR="00E3353C" w:rsidRPr="00E3353C" w:rsidRDefault="00E3353C" w:rsidP="00E3353C">
            <w:r w:rsidRPr="00E3353C">
              <w:t>791648C-1mg</w:t>
            </w:r>
          </w:p>
        </w:tc>
        <w:tc>
          <w:tcPr>
            <w:tcW w:w="1755" w:type="dxa"/>
            <w:vAlign w:val="center"/>
            <w:hideMark/>
          </w:tcPr>
          <w:p w14:paraId="55D35441" w14:textId="77777777" w:rsidR="00E3353C" w:rsidRPr="00E3353C" w:rsidRDefault="00E3353C" w:rsidP="00E3353C">
            <w:r w:rsidRPr="00E3353C">
              <w:t>615.5</w:t>
            </w:r>
          </w:p>
        </w:tc>
      </w:tr>
    </w:tbl>
    <w:p w14:paraId="6091441B" w14:textId="77777777" w:rsidR="00E3353C" w:rsidRPr="00E3353C" w:rsidRDefault="00E3353C" w:rsidP="00E3353C">
      <w:pPr>
        <w:numPr>
          <w:ilvl w:val="0"/>
          <w:numId w:val="12"/>
        </w:numPr>
      </w:pPr>
      <w:r w:rsidRPr="00E3353C">
        <w:t>Store extraction solvent at −20 °C if not used immediately.</w:t>
      </w:r>
    </w:p>
    <w:p w14:paraId="3FEE9C0C" w14:textId="77777777" w:rsidR="00E3353C" w:rsidRPr="00E3353C" w:rsidRDefault="00E3353C" w:rsidP="00E3353C">
      <w:pPr>
        <w:numPr>
          <w:ilvl w:val="0"/>
          <w:numId w:val="12"/>
        </w:numPr>
      </w:pPr>
      <w:r w:rsidRPr="00E3353C">
        <w:t>Bring to room temperature before use.</w:t>
      </w:r>
    </w:p>
    <w:p w14:paraId="3FE542D7" w14:textId="77777777" w:rsidR="00E3353C" w:rsidRPr="00E3353C" w:rsidRDefault="00E3353C" w:rsidP="00E3353C">
      <w:pPr>
        <w:numPr>
          <w:ilvl w:val="0"/>
          <w:numId w:val="12"/>
        </w:numPr>
      </w:pPr>
      <w:r w:rsidRPr="00E3353C">
        <w:t>Suggested standards and spike levels; consult core for updates as needed.</w:t>
      </w:r>
    </w:p>
    <w:p w14:paraId="5941FAB6" w14:textId="77777777" w:rsidR="00E3353C" w:rsidRPr="00E3353C" w:rsidRDefault="00386D49" w:rsidP="00E3353C">
      <w:r>
        <w:pict w14:anchorId="526D6326">
          <v:rect id="_x0000_i1030" style="width:0;height:1.5pt" o:hralign="center" o:hrstd="t" o:hr="t" fillcolor="#a0a0a0" stroked="f"/>
        </w:pict>
      </w:r>
    </w:p>
    <w:p w14:paraId="533BF254" w14:textId="77777777" w:rsidR="00E3353C" w:rsidRPr="00E3353C" w:rsidRDefault="00E3353C" w:rsidP="00E3353C">
      <w:pPr>
        <w:rPr>
          <w:b/>
          <w:bCs/>
        </w:rPr>
      </w:pPr>
      <w:r w:rsidRPr="00E3353C">
        <w:rPr>
          <w:b/>
          <w:bCs/>
        </w:rPr>
        <w:t>6. Procedure</w:t>
      </w:r>
    </w:p>
    <w:p w14:paraId="3DCC7508" w14:textId="77777777" w:rsidR="00E3353C" w:rsidRPr="00E3353C" w:rsidRDefault="00E3353C" w:rsidP="00E3353C">
      <w:pPr>
        <w:rPr>
          <w:b/>
          <w:bCs/>
        </w:rPr>
      </w:pPr>
      <w:r w:rsidRPr="00E3353C">
        <w:rPr>
          <w:b/>
          <w:bCs/>
        </w:rPr>
        <w:t>6.1 Cell Harvesting and Homogenization</w:t>
      </w:r>
    </w:p>
    <w:p w14:paraId="67B278B0" w14:textId="77777777" w:rsidR="00E3353C" w:rsidRPr="00E3353C" w:rsidRDefault="00E3353C" w:rsidP="00E3353C">
      <w:r w:rsidRPr="00E3353C">
        <w:rPr>
          <w:b/>
          <w:bCs/>
        </w:rPr>
        <w:t>For Adherent Cells</w:t>
      </w:r>
    </w:p>
    <w:p w14:paraId="44CCEE66" w14:textId="77777777" w:rsidR="00E3353C" w:rsidRPr="00E3353C" w:rsidRDefault="00E3353C" w:rsidP="00E3353C">
      <w:pPr>
        <w:numPr>
          <w:ilvl w:val="0"/>
          <w:numId w:val="13"/>
        </w:numPr>
      </w:pPr>
      <w:r w:rsidRPr="00E3353C">
        <w:t>Aspirate culture medium.</w:t>
      </w:r>
    </w:p>
    <w:p w14:paraId="04E29F91" w14:textId="77777777" w:rsidR="00E3353C" w:rsidRPr="00E3353C" w:rsidRDefault="00E3353C" w:rsidP="00E3353C">
      <w:pPr>
        <w:numPr>
          <w:ilvl w:val="0"/>
          <w:numId w:val="13"/>
        </w:numPr>
      </w:pPr>
      <w:r w:rsidRPr="00E3353C">
        <w:t>Wash cells twice with PBS.</w:t>
      </w:r>
    </w:p>
    <w:p w14:paraId="05102F5B" w14:textId="77777777" w:rsidR="00E3353C" w:rsidRPr="00E3353C" w:rsidRDefault="00E3353C" w:rsidP="00E3353C">
      <w:pPr>
        <w:numPr>
          <w:ilvl w:val="0"/>
          <w:numId w:val="13"/>
        </w:numPr>
      </w:pPr>
      <w:r w:rsidRPr="00E3353C">
        <w:t>Scrape cells and transfer to microcentrifuge tube.</w:t>
      </w:r>
    </w:p>
    <w:p w14:paraId="58F579F1" w14:textId="77777777" w:rsidR="00E3353C" w:rsidRPr="00E3353C" w:rsidRDefault="00E3353C" w:rsidP="00E3353C">
      <w:pPr>
        <w:numPr>
          <w:ilvl w:val="0"/>
          <w:numId w:val="13"/>
        </w:numPr>
      </w:pPr>
      <w:r w:rsidRPr="00E3353C">
        <w:t>Centrifuge at 500 × g for 5 minutes at 4 °C; discard supernatant.</w:t>
      </w:r>
    </w:p>
    <w:p w14:paraId="5C54021E" w14:textId="77777777" w:rsidR="00E3353C" w:rsidRPr="00E3353C" w:rsidRDefault="00E3353C" w:rsidP="00E3353C">
      <w:pPr>
        <w:numPr>
          <w:ilvl w:val="0"/>
          <w:numId w:val="13"/>
        </w:numPr>
      </w:pPr>
      <w:r w:rsidRPr="00E3353C">
        <w:t xml:space="preserve">Resuspend cell pellet in </w:t>
      </w:r>
      <w:r w:rsidRPr="00E3353C">
        <w:rPr>
          <w:b/>
          <w:bCs/>
        </w:rPr>
        <w:t>1 mL extraction solvent</w:t>
      </w:r>
      <w:r w:rsidRPr="00E3353C">
        <w:t>.</w:t>
      </w:r>
    </w:p>
    <w:p w14:paraId="1DE2247F" w14:textId="77777777" w:rsidR="00E3353C" w:rsidRPr="00E3353C" w:rsidRDefault="00E3353C" w:rsidP="00E3353C">
      <w:pPr>
        <w:numPr>
          <w:ilvl w:val="0"/>
          <w:numId w:val="13"/>
        </w:numPr>
      </w:pPr>
      <w:r w:rsidRPr="00E3353C">
        <w:t>Vortex for 30 seconds.</w:t>
      </w:r>
    </w:p>
    <w:p w14:paraId="079EEFAF" w14:textId="58B91B51" w:rsidR="00E3353C" w:rsidRPr="00E3353C" w:rsidRDefault="00E3353C" w:rsidP="00E3353C">
      <w:pPr>
        <w:numPr>
          <w:ilvl w:val="0"/>
          <w:numId w:val="13"/>
        </w:numPr>
      </w:pPr>
      <w:r w:rsidRPr="00E3353C">
        <w:t xml:space="preserve">Sonicate in an ice-filled water bath for </w:t>
      </w:r>
      <w:r w:rsidR="00386D49">
        <w:t>3</w:t>
      </w:r>
      <w:r w:rsidRPr="00E3353C">
        <w:t xml:space="preserve"> minutes.</w:t>
      </w:r>
    </w:p>
    <w:p w14:paraId="775DD45A" w14:textId="77777777" w:rsidR="00E3353C" w:rsidRPr="00E3353C" w:rsidRDefault="00E3353C" w:rsidP="00E3353C">
      <w:r w:rsidRPr="00E3353C">
        <w:rPr>
          <w:b/>
          <w:bCs/>
        </w:rPr>
        <w:t>Optional: Protein Aliquot for BCA</w:t>
      </w:r>
    </w:p>
    <w:p w14:paraId="65A88158" w14:textId="77777777" w:rsidR="00E3353C" w:rsidRPr="00E3353C" w:rsidRDefault="00E3353C" w:rsidP="00E3353C">
      <w:pPr>
        <w:numPr>
          <w:ilvl w:val="0"/>
          <w:numId w:val="14"/>
        </w:numPr>
      </w:pPr>
      <w:r w:rsidRPr="00E3353C">
        <w:t>Remove 50 µL of homogenate after sonication.</w:t>
      </w:r>
    </w:p>
    <w:p w14:paraId="0C770887" w14:textId="77777777" w:rsidR="00E3353C" w:rsidRPr="00E3353C" w:rsidRDefault="00E3353C" w:rsidP="00E3353C">
      <w:pPr>
        <w:numPr>
          <w:ilvl w:val="0"/>
          <w:numId w:val="14"/>
        </w:numPr>
      </w:pPr>
      <w:r w:rsidRPr="00E3353C">
        <w:lastRenderedPageBreak/>
        <w:t xml:space="preserve">Dry under </w:t>
      </w:r>
      <w:proofErr w:type="spellStart"/>
      <w:r w:rsidRPr="00E3353C">
        <w:t>MiVac</w:t>
      </w:r>
      <w:proofErr w:type="spellEnd"/>
      <w:r w:rsidRPr="00E3353C">
        <w:t xml:space="preserve"> or </w:t>
      </w:r>
      <w:proofErr w:type="spellStart"/>
      <w:r w:rsidRPr="00E3353C">
        <w:t>SpeedVac</w:t>
      </w:r>
      <w:proofErr w:type="spellEnd"/>
      <w:r w:rsidRPr="00E3353C">
        <w:t xml:space="preserve"> (&lt;1 hour) until semi-dry.</w:t>
      </w:r>
    </w:p>
    <w:p w14:paraId="4D8EEAAD" w14:textId="77777777" w:rsidR="00E3353C" w:rsidRPr="00E3353C" w:rsidRDefault="00E3353C" w:rsidP="00E3353C">
      <w:pPr>
        <w:numPr>
          <w:ilvl w:val="0"/>
          <w:numId w:val="14"/>
        </w:numPr>
      </w:pPr>
      <w:r w:rsidRPr="00E3353C">
        <w:t>Resuspend to 50 µL with PBS; vortex and sonicate to assist resuspension.</w:t>
      </w:r>
    </w:p>
    <w:p w14:paraId="7ECDBB32" w14:textId="77777777" w:rsidR="00E3353C" w:rsidRPr="00E3353C" w:rsidRDefault="00E3353C" w:rsidP="00E3353C">
      <w:pPr>
        <w:numPr>
          <w:ilvl w:val="0"/>
          <w:numId w:val="14"/>
        </w:numPr>
      </w:pPr>
      <w:r w:rsidRPr="00E3353C">
        <w:t>Use 10 µL of this aliquot for BCA assay.</w:t>
      </w:r>
    </w:p>
    <w:p w14:paraId="359370E4" w14:textId="77777777" w:rsidR="00E3353C" w:rsidRPr="00E3353C" w:rsidRDefault="00E3353C" w:rsidP="00E3353C">
      <w:r w:rsidRPr="00E3353C">
        <w:rPr>
          <w:b/>
          <w:bCs/>
        </w:rPr>
        <w:t>For Suspension Cells</w:t>
      </w:r>
    </w:p>
    <w:p w14:paraId="745E9AE4" w14:textId="77777777" w:rsidR="00E3353C" w:rsidRPr="00E3353C" w:rsidRDefault="00E3353C" w:rsidP="00E3353C">
      <w:pPr>
        <w:numPr>
          <w:ilvl w:val="0"/>
          <w:numId w:val="15"/>
        </w:numPr>
      </w:pPr>
      <w:r w:rsidRPr="00E3353C">
        <w:t>Transfer 0.5–5 million cells to microcentrifuge tube.</w:t>
      </w:r>
    </w:p>
    <w:p w14:paraId="6C690247" w14:textId="77777777" w:rsidR="00E3353C" w:rsidRPr="00E3353C" w:rsidRDefault="00E3353C" w:rsidP="00E3353C">
      <w:pPr>
        <w:numPr>
          <w:ilvl w:val="0"/>
          <w:numId w:val="15"/>
        </w:numPr>
      </w:pPr>
      <w:r w:rsidRPr="00E3353C">
        <w:t>Centrifuge at 500 × g for 5 minutes at 4 °C; discard supernatant.</w:t>
      </w:r>
    </w:p>
    <w:p w14:paraId="13895BE6" w14:textId="5F1B836D" w:rsidR="00E3353C" w:rsidRPr="00E3353C" w:rsidRDefault="00E3353C" w:rsidP="00E3353C">
      <w:pPr>
        <w:numPr>
          <w:ilvl w:val="0"/>
          <w:numId w:val="15"/>
        </w:numPr>
      </w:pPr>
      <w:r w:rsidRPr="00E3353C">
        <w:t>Wash pellet once with 1 mL cold PBS</w:t>
      </w:r>
      <w:r w:rsidR="00386D49">
        <w:t xml:space="preserve"> (</w:t>
      </w:r>
      <w:r w:rsidR="00386D49" w:rsidRPr="00E3353C">
        <w:t>4 °C</w:t>
      </w:r>
      <w:r w:rsidR="00386D49">
        <w:t>)</w:t>
      </w:r>
      <w:r w:rsidRPr="00E3353C">
        <w:t>.</w:t>
      </w:r>
    </w:p>
    <w:p w14:paraId="17975502" w14:textId="77777777" w:rsidR="00E3353C" w:rsidRPr="00E3353C" w:rsidRDefault="00E3353C" w:rsidP="00E3353C">
      <w:pPr>
        <w:numPr>
          <w:ilvl w:val="0"/>
          <w:numId w:val="15"/>
        </w:numPr>
      </w:pPr>
      <w:r w:rsidRPr="00E3353C">
        <w:t>Centrifuge again and discard supernatant.</w:t>
      </w:r>
    </w:p>
    <w:p w14:paraId="23A4E806" w14:textId="77777777" w:rsidR="00E3353C" w:rsidRPr="00E3353C" w:rsidRDefault="00E3353C" w:rsidP="00E3353C">
      <w:pPr>
        <w:numPr>
          <w:ilvl w:val="0"/>
          <w:numId w:val="15"/>
        </w:numPr>
      </w:pPr>
      <w:r w:rsidRPr="00E3353C">
        <w:t xml:space="preserve">Resuspend in </w:t>
      </w:r>
      <w:r w:rsidRPr="00E3353C">
        <w:rPr>
          <w:b/>
          <w:bCs/>
        </w:rPr>
        <w:t>1 mL extraction solvent</w:t>
      </w:r>
      <w:r w:rsidRPr="00E3353C">
        <w:t>.</w:t>
      </w:r>
    </w:p>
    <w:p w14:paraId="0865EDCC" w14:textId="77777777" w:rsidR="00E3353C" w:rsidRPr="00E3353C" w:rsidRDefault="00E3353C" w:rsidP="00E3353C">
      <w:pPr>
        <w:numPr>
          <w:ilvl w:val="0"/>
          <w:numId w:val="15"/>
        </w:numPr>
      </w:pPr>
      <w:r w:rsidRPr="00E3353C">
        <w:t>Vortex and sonicate as above.</w:t>
      </w:r>
    </w:p>
    <w:p w14:paraId="496066C1" w14:textId="77777777" w:rsidR="00E3353C" w:rsidRPr="00E3353C" w:rsidRDefault="00E3353C" w:rsidP="00E3353C">
      <w:pPr>
        <w:numPr>
          <w:ilvl w:val="0"/>
          <w:numId w:val="15"/>
        </w:numPr>
      </w:pPr>
      <w:r w:rsidRPr="00E3353C">
        <w:t>(Optional BCA as described above.)</w:t>
      </w:r>
    </w:p>
    <w:p w14:paraId="1252C412" w14:textId="77777777" w:rsidR="00E3353C" w:rsidRPr="00E3353C" w:rsidRDefault="00386D49" w:rsidP="00E3353C">
      <w:r>
        <w:pict w14:anchorId="49819467">
          <v:rect id="_x0000_i1031" style="width:0;height:1.5pt" o:hralign="center" o:hrstd="t" o:hr="t" fillcolor="#a0a0a0" stroked="f"/>
        </w:pict>
      </w:r>
    </w:p>
    <w:p w14:paraId="0C38A4BC" w14:textId="77777777" w:rsidR="00E3353C" w:rsidRPr="00E3353C" w:rsidRDefault="00E3353C" w:rsidP="00E3353C">
      <w:pPr>
        <w:rPr>
          <w:b/>
          <w:bCs/>
        </w:rPr>
      </w:pPr>
      <w:r w:rsidRPr="00E3353C">
        <w:rPr>
          <w:b/>
          <w:bCs/>
        </w:rPr>
        <w:t>6.2 Centrifugation and Lipid Collection</w:t>
      </w:r>
    </w:p>
    <w:p w14:paraId="74146AA1" w14:textId="77777777" w:rsidR="00E3353C" w:rsidRPr="00E3353C" w:rsidRDefault="00E3353C" w:rsidP="00E3353C">
      <w:pPr>
        <w:numPr>
          <w:ilvl w:val="0"/>
          <w:numId w:val="16"/>
        </w:numPr>
      </w:pPr>
      <w:r w:rsidRPr="00E3353C">
        <w:t>Centrifuge samples at 14,000 × g for 10 minutes at 4 °C.</w:t>
      </w:r>
    </w:p>
    <w:p w14:paraId="4E4B9461" w14:textId="77777777" w:rsidR="00E3353C" w:rsidRPr="00E3353C" w:rsidRDefault="00E3353C" w:rsidP="00E3353C">
      <w:pPr>
        <w:numPr>
          <w:ilvl w:val="0"/>
          <w:numId w:val="16"/>
        </w:numPr>
      </w:pPr>
      <w:r w:rsidRPr="00E3353C">
        <w:t>Carefully transfer the supernatant (lipid extract) to labeled LC-MS vials.</w:t>
      </w:r>
    </w:p>
    <w:p w14:paraId="44882AAD" w14:textId="77777777" w:rsidR="00E3353C" w:rsidRPr="00E3353C" w:rsidRDefault="00E3353C" w:rsidP="00E3353C">
      <w:pPr>
        <w:numPr>
          <w:ilvl w:val="0"/>
          <w:numId w:val="16"/>
        </w:numPr>
      </w:pPr>
      <w:r w:rsidRPr="00E3353C">
        <w:rPr>
          <w:b/>
          <w:bCs/>
        </w:rPr>
        <w:t xml:space="preserve">Optional: Dry extracts under nitrogen or </w:t>
      </w:r>
      <w:proofErr w:type="spellStart"/>
      <w:r w:rsidRPr="00E3353C">
        <w:rPr>
          <w:b/>
          <w:bCs/>
        </w:rPr>
        <w:t>SpeedVac</w:t>
      </w:r>
      <w:proofErr w:type="spellEnd"/>
      <w:r w:rsidRPr="00E3353C">
        <w:t>.</w:t>
      </w:r>
    </w:p>
    <w:p w14:paraId="36D9F5BB" w14:textId="4257AACA" w:rsidR="00E3353C" w:rsidRPr="00E3353C" w:rsidRDefault="00E3353C" w:rsidP="00E3353C">
      <w:pPr>
        <w:numPr>
          <w:ilvl w:val="1"/>
          <w:numId w:val="16"/>
        </w:numPr>
      </w:pPr>
      <w:r w:rsidRPr="00E3353C">
        <w:t xml:space="preserve">Do not exceed </w:t>
      </w:r>
      <w:r w:rsidR="00386D49">
        <w:t>35</w:t>
      </w:r>
      <w:r w:rsidRPr="00E3353C">
        <w:t> °C.</w:t>
      </w:r>
    </w:p>
    <w:p w14:paraId="62B4DA54" w14:textId="77777777" w:rsidR="00E3353C" w:rsidRPr="00E3353C" w:rsidRDefault="00E3353C" w:rsidP="00E3353C">
      <w:pPr>
        <w:numPr>
          <w:ilvl w:val="1"/>
          <w:numId w:val="16"/>
        </w:numPr>
      </w:pPr>
      <w:proofErr w:type="gramStart"/>
      <w:r w:rsidRPr="00E3353C">
        <w:t>Resuspend</w:t>
      </w:r>
      <w:proofErr w:type="gramEnd"/>
      <w:r w:rsidRPr="00E3353C">
        <w:t xml:space="preserve"> in LC-MS-compatible solvent (e.g., isopropanol) at </w:t>
      </w:r>
      <w:r w:rsidRPr="00E3353C">
        <w:rPr>
          <w:b/>
          <w:bCs/>
        </w:rPr>
        <w:t>500 µL per 1 million cells</w:t>
      </w:r>
      <w:r w:rsidRPr="00E3353C">
        <w:t>.</w:t>
      </w:r>
    </w:p>
    <w:p w14:paraId="4F28A8B9" w14:textId="77777777" w:rsidR="00E3353C" w:rsidRPr="00E3353C" w:rsidRDefault="00386D49" w:rsidP="00E3353C">
      <w:r>
        <w:pict w14:anchorId="0B2706F7">
          <v:rect id="_x0000_i1032" style="width:0;height:1.5pt" o:hralign="center" o:hrstd="t" o:hr="t" fillcolor="#a0a0a0" stroked="f"/>
        </w:pict>
      </w:r>
    </w:p>
    <w:p w14:paraId="65DDA3BC" w14:textId="77777777" w:rsidR="00E3353C" w:rsidRPr="00E3353C" w:rsidRDefault="00E3353C" w:rsidP="00E3353C">
      <w:pPr>
        <w:rPr>
          <w:b/>
          <w:bCs/>
        </w:rPr>
      </w:pPr>
      <w:r w:rsidRPr="00E3353C">
        <w:rPr>
          <w:b/>
          <w:bCs/>
        </w:rPr>
        <w:t>7. Technical Quality Control (QC)</w:t>
      </w:r>
    </w:p>
    <w:p w14:paraId="02DF5E09" w14:textId="0B76E372" w:rsidR="00E3353C" w:rsidRPr="00E3353C" w:rsidRDefault="00E3353C" w:rsidP="00E3353C">
      <w:pPr>
        <w:numPr>
          <w:ilvl w:val="0"/>
          <w:numId w:val="17"/>
        </w:numPr>
      </w:pPr>
      <w:r w:rsidRPr="00E3353C">
        <w:t xml:space="preserve">Pool equal volumes (e.g., </w:t>
      </w:r>
      <w:r w:rsidR="002C6C55">
        <w:t>10-</w:t>
      </w:r>
      <w:r w:rsidRPr="00E3353C">
        <w:t>25 µL) from all extracts within a batch to create a QC sample.</w:t>
      </w:r>
    </w:p>
    <w:p w14:paraId="4E1AFA5B" w14:textId="77777777" w:rsidR="00E3353C" w:rsidRPr="00E3353C" w:rsidRDefault="00386D49" w:rsidP="00E3353C">
      <w:r>
        <w:pict w14:anchorId="7342F982">
          <v:rect id="_x0000_i1033" style="width:0;height:1.5pt" o:hralign="center" o:hrstd="t" o:hr="t" fillcolor="#a0a0a0" stroked="f"/>
        </w:pict>
      </w:r>
    </w:p>
    <w:p w14:paraId="7C03654C" w14:textId="77777777" w:rsidR="00E3353C" w:rsidRPr="00E3353C" w:rsidRDefault="00E3353C" w:rsidP="00E3353C">
      <w:pPr>
        <w:rPr>
          <w:b/>
          <w:bCs/>
        </w:rPr>
      </w:pPr>
      <w:r w:rsidRPr="00E3353C">
        <w:rPr>
          <w:b/>
          <w:bCs/>
        </w:rPr>
        <w:t>8. Process Control Samples</w:t>
      </w:r>
    </w:p>
    <w:p w14:paraId="2952188F" w14:textId="77777777" w:rsidR="00E3353C" w:rsidRPr="00E3353C" w:rsidRDefault="00E3353C" w:rsidP="00E3353C">
      <w:pPr>
        <w:rPr>
          <w:b/>
          <w:bCs/>
        </w:rPr>
      </w:pPr>
      <w:r w:rsidRPr="00E3353C">
        <w:rPr>
          <w:b/>
          <w:bCs/>
        </w:rPr>
        <w:t>8.1 Process Blank (Extraction Blank)</w:t>
      </w:r>
    </w:p>
    <w:p w14:paraId="4D84FAD8" w14:textId="77777777" w:rsidR="00E3353C" w:rsidRPr="00E3353C" w:rsidRDefault="00E3353C" w:rsidP="00E3353C">
      <w:pPr>
        <w:numPr>
          <w:ilvl w:val="0"/>
          <w:numId w:val="18"/>
        </w:numPr>
      </w:pPr>
      <w:r w:rsidRPr="00E3353C">
        <w:t>Add 1 mL of extraction solvent to an empty microcentrifuge tube.</w:t>
      </w:r>
    </w:p>
    <w:p w14:paraId="01980298" w14:textId="77777777" w:rsidR="00E3353C" w:rsidRPr="00E3353C" w:rsidRDefault="00E3353C" w:rsidP="00E3353C">
      <w:pPr>
        <w:numPr>
          <w:ilvl w:val="0"/>
          <w:numId w:val="18"/>
        </w:numPr>
      </w:pPr>
      <w:r w:rsidRPr="00E3353C">
        <w:lastRenderedPageBreak/>
        <w:t>Process identically to samples (vortex, sonicate, centrifuge, optional dry down).</w:t>
      </w:r>
    </w:p>
    <w:p w14:paraId="3FA837B1" w14:textId="77777777" w:rsidR="00E3353C" w:rsidRPr="00E3353C" w:rsidRDefault="00E3353C" w:rsidP="00E3353C">
      <w:pPr>
        <w:numPr>
          <w:ilvl w:val="0"/>
          <w:numId w:val="18"/>
        </w:numPr>
      </w:pPr>
      <w:r w:rsidRPr="00E3353C">
        <w:t>Purpose: Detect contamination from reagents, plastics, and handling.</w:t>
      </w:r>
    </w:p>
    <w:p w14:paraId="336D5D2A" w14:textId="77777777" w:rsidR="00E3353C" w:rsidRPr="00E3353C" w:rsidRDefault="00E3353C" w:rsidP="00E3353C">
      <w:pPr>
        <w:rPr>
          <w:b/>
          <w:bCs/>
        </w:rPr>
      </w:pPr>
      <w:r w:rsidRPr="00E3353C">
        <w:rPr>
          <w:b/>
          <w:bCs/>
        </w:rPr>
        <w:t>8.2 Double Blank (Solvent Blank)</w:t>
      </w:r>
    </w:p>
    <w:p w14:paraId="059BEDBA" w14:textId="77777777" w:rsidR="00E3353C" w:rsidRPr="00E3353C" w:rsidRDefault="00E3353C" w:rsidP="00E3353C">
      <w:pPr>
        <w:numPr>
          <w:ilvl w:val="0"/>
          <w:numId w:val="19"/>
        </w:numPr>
      </w:pPr>
      <w:r w:rsidRPr="00E3353C">
        <w:t>Add 1 mL of extraction solvent directly to an LC-MS vial, with no processing or pipetting into other tubes.</w:t>
      </w:r>
    </w:p>
    <w:p w14:paraId="49FBA766" w14:textId="77777777" w:rsidR="00E3353C" w:rsidRPr="00E3353C" w:rsidRDefault="00E3353C" w:rsidP="00E3353C">
      <w:pPr>
        <w:numPr>
          <w:ilvl w:val="0"/>
          <w:numId w:val="19"/>
        </w:numPr>
      </w:pPr>
      <w:r w:rsidRPr="00E3353C">
        <w:t>Purpose: Assess background from solvent and LC-MS system.</w:t>
      </w:r>
    </w:p>
    <w:p w14:paraId="5651E20C" w14:textId="77777777" w:rsidR="00E3353C" w:rsidRPr="00E3353C" w:rsidRDefault="00386D49" w:rsidP="00E3353C">
      <w:r>
        <w:pict w14:anchorId="6B6AF0E0">
          <v:rect id="_x0000_i1034" style="width:0;height:1.5pt" o:hralign="center" o:hrstd="t" o:hr="t" fillcolor="#a0a0a0" stroked="f"/>
        </w:pict>
      </w:r>
    </w:p>
    <w:p w14:paraId="1E59D914" w14:textId="77777777" w:rsidR="00E3353C" w:rsidRPr="00E3353C" w:rsidRDefault="00E3353C" w:rsidP="00E3353C">
      <w:pPr>
        <w:rPr>
          <w:b/>
          <w:bCs/>
        </w:rPr>
      </w:pPr>
      <w:r w:rsidRPr="00E3353C">
        <w:rPr>
          <w:b/>
          <w:bCs/>
        </w:rPr>
        <w:t>9. Documentation</w:t>
      </w:r>
    </w:p>
    <w:p w14:paraId="77E98B43" w14:textId="77777777" w:rsidR="00E3353C" w:rsidRPr="00E3353C" w:rsidRDefault="00E3353C" w:rsidP="00E3353C">
      <w:r w:rsidRPr="00E3353C">
        <w:t>Record the following:</w:t>
      </w:r>
    </w:p>
    <w:p w14:paraId="55906F9E" w14:textId="77777777" w:rsidR="00E3353C" w:rsidRPr="00E3353C" w:rsidRDefault="00E3353C" w:rsidP="00E3353C">
      <w:pPr>
        <w:numPr>
          <w:ilvl w:val="0"/>
          <w:numId w:val="20"/>
        </w:numPr>
      </w:pPr>
      <w:r w:rsidRPr="00E3353C">
        <w:t>Sample ID, cell line, cell count</w:t>
      </w:r>
    </w:p>
    <w:p w14:paraId="2116D7FE" w14:textId="77777777" w:rsidR="00E3353C" w:rsidRPr="00E3353C" w:rsidRDefault="00E3353C" w:rsidP="00E3353C">
      <w:pPr>
        <w:numPr>
          <w:ilvl w:val="0"/>
          <w:numId w:val="20"/>
        </w:numPr>
      </w:pPr>
      <w:r w:rsidRPr="00E3353C">
        <w:t>Extraction and homogenization date</w:t>
      </w:r>
    </w:p>
    <w:p w14:paraId="0468EBB7" w14:textId="77777777" w:rsidR="00E3353C" w:rsidRPr="00E3353C" w:rsidRDefault="00E3353C" w:rsidP="00E3353C">
      <w:pPr>
        <w:numPr>
          <w:ilvl w:val="0"/>
          <w:numId w:val="20"/>
        </w:numPr>
      </w:pPr>
      <w:r w:rsidRPr="00E3353C">
        <w:t>Any deviations from SOP</w:t>
      </w:r>
    </w:p>
    <w:p w14:paraId="4827870C" w14:textId="77777777" w:rsidR="00E3353C" w:rsidRPr="00E3353C" w:rsidRDefault="00E3353C" w:rsidP="00E3353C">
      <w:pPr>
        <w:numPr>
          <w:ilvl w:val="0"/>
          <w:numId w:val="20"/>
        </w:numPr>
      </w:pPr>
      <w:r w:rsidRPr="00E3353C">
        <w:t>Notes on sample condition, storage, or reprocessing</w:t>
      </w:r>
    </w:p>
    <w:p w14:paraId="2F74C0B6" w14:textId="77777777" w:rsidR="00E3353C" w:rsidRPr="00E3353C" w:rsidRDefault="00386D49" w:rsidP="00E3353C">
      <w:r>
        <w:pict w14:anchorId="00A7BCF0">
          <v:rect id="_x0000_i1035" style="width:0;height:1.5pt" o:hralign="center" o:hrstd="t" o:hr="t" fillcolor="#a0a0a0" stroked="f"/>
        </w:pict>
      </w:r>
    </w:p>
    <w:p w14:paraId="2D11C86E" w14:textId="77777777" w:rsidR="00E3353C" w:rsidRPr="00E3353C" w:rsidRDefault="00E3353C" w:rsidP="00E3353C">
      <w:pPr>
        <w:rPr>
          <w:b/>
          <w:bCs/>
        </w:rPr>
      </w:pPr>
      <w:r w:rsidRPr="00E3353C">
        <w:rPr>
          <w:b/>
          <w:bCs/>
        </w:rPr>
        <w:t>10. Notes</w:t>
      </w:r>
    </w:p>
    <w:p w14:paraId="1E42F449" w14:textId="77777777" w:rsidR="00E3353C" w:rsidRPr="00E3353C" w:rsidRDefault="00E3353C" w:rsidP="00E3353C">
      <w:pPr>
        <w:numPr>
          <w:ilvl w:val="0"/>
          <w:numId w:val="21"/>
        </w:numPr>
      </w:pPr>
      <w:r w:rsidRPr="00E3353C">
        <w:t>Randomize extraction order across experimental groups.</w:t>
      </w:r>
    </w:p>
    <w:p w14:paraId="09A26393" w14:textId="77777777" w:rsidR="00E3353C" w:rsidRPr="00E3353C" w:rsidRDefault="00E3353C" w:rsidP="00E3353C">
      <w:pPr>
        <w:numPr>
          <w:ilvl w:val="0"/>
          <w:numId w:val="21"/>
        </w:numPr>
      </w:pPr>
      <w:r w:rsidRPr="00E3353C">
        <w:t>Short-term storage: 4 to −20 °C. Long-term: −80 °C.</w:t>
      </w:r>
    </w:p>
    <w:p w14:paraId="35D2A3B8" w14:textId="77777777" w:rsidR="00E3353C" w:rsidRPr="00E3353C" w:rsidRDefault="00E3353C" w:rsidP="00E3353C">
      <w:pPr>
        <w:numPr>
          <w:ilvl w:val="0"/>
          <w:numId w:val="21"/>
        </w:numPr>
      </w:pPr>
      <w:r w:rsidRPr="00E3353C">
        <w:t>Re-centrifuge extracts if particulate matter is observed.</w:t>
      </w:r>
    </w:p>
    <w:p w14:paraId="6CDF8EDA" w14:textId="77777777" w:rsidR="00E3353C" w:rsidRDefault="00E3353C" w:rsidP="00E3353C">
      <w:pPr>
        <w:numPr>
          <w:ilvl w:val="0"/>
          <w:numId w:val="21"/>
        </w:numPr>
      </w:pPr>
      <w:r w:rsidRPr="00E3353C">
        <w:t>Always label vials clearly with sample ID and date.</w:t>
      </w:r>
    </w:p>
    <w:p w14:paraId="053BAEC2" w14:textId="143F3E13" w:rsidR="00386D49" w:rsidRPr="00E3353C" w:rsidRDefault="00386D49" w:rsidP="00E3353C">
      <w:pPr>
        <w:numPr>
          <w:ilvl w:val="0"/>
          <w:numId w:val="21"/>
        </w:numPr>
      </w:pPr>
      <w:r>
        <w:t>Add BHT to extraction solvent or resuspension extended storage and/or if oxidized lipids are of interest.</w:t>
      </w:r>
    </w:p>
    <w:p w14:paraId="57782633" w14:textId="77777777" w:rsidR="00E3353C" w:rsidRPr="00E3353C" w:rsidRDefault="00386D49" w:rsidP="00E3353C">
      <w:r>
        <w:pict w14:anchorId="3E07E488">
          <v:rect id="_x0000_i1036" style="width:0;height:1.5pt" o:hralign="center" o:hrstd="t" o:hr="t" fillcolor="#a0a0a0" stroked="f"/>
        </w:pict>
      </w:r>
    </w:p>
    <w:p w14:paraId="375E46AC" w14:textId="77777777" w:rsidR="00E3353C" w:rsidRPr="00E3353C" w:rsidRDefault="00E3353C" w:rsidP="00E3353C">
      <w:pPr>
        <w:rPr>
          <w:b/>
          <w:bCs/>
        </w:rPr>
      </w:pPr>
      <w:r w:rsidRPr="00E3353C">
        <w:rPr>
          <w:b/>
          <w:bCs/>
        </w:rPr>
        <w:t>11. References</w:t>
      </w:r>
    </w:p>
    <w:p w14:paraId="36CA0DA6" w14:textId="77777777" w:rsidR="00E3353C" w:rsidRPr="00E3353C" w:rsidRDefault="00E3353C" w:rsidP="00E3353C">
      <w:pPr>
        <w:numPr>
          <w:ilvl w:val="0"/>
          <w:numId w:val="22"/>
        </w:numPr>
      </w:pPr>
      <w:proofErr w:type="spellStart"/>
      <w:r w:rsidRPr="00E3353C">
        <w:t>Alshehry</w:t>
      </w:r>
      <w:proofErr w:type="spellEnd"/>
      <w:r w:rsidRPr="00E3353C">
        <w:t xml:space="preserve">, Z.H., et al. (2015). </w:t>
      </w:r>
      <w:r w:rsidRPr="00E3353C">
        <w:rPr>
          <w:i/>
          <w:iCs/>
        </w:rPr>
        <w:t xml:space="preserve">An efficient </w:t>
      </w:r>
      <w:proofErr w:type="gramStart"/>
      <w:r w:rsidRPr="00E3353C">
        <w:rPr>
          <w:i/>
          <w:iCs/>
        </w:rPr>
        <w:t>single phase</w:t>
      </w:r>
      <w:proofErr w:type="gramEnd"/>
      <w:r w:rsidRPr="00E3353C">
        <w:rPr>
          <w:i/>
          <w:iCs/>
        </w:rPr>
        <w:t xml:space="preserve"> method for the extraction of plasma lipids</w:t>
      </w:r>
      <w:r w:rsidRPr="00E3353C">
        <w:t xml:space="preserve">. </w:t>
      </w:r>
      <w:r w:rsidRPr="00E3353C">
        <w:rPr>
          <w:b/>
          <w:bCs/>
        </w:rPr>
        <w:t>Metabolites</w:t>
      </w:r>
      <w:r w:rsidRPr="00E3353C">
        <w:t xml:space="preserve">, 5(2): 389–403. </w:t>
      </w:r>
      <w:hyperlink r:id="rId6" w:history="1">
        <w:r w:rsidRPr="00E3353C">
          <w:rPr>
            <w:rStyle w:val="Hyperlink"/>
          </w:rPr>
          <w:t>https://doi.org/10.3390/metabo5020389</w:t>
        </w:r>
      </w:hyperlink>
    </w:p>
    <w:p w14:paraId="3BA854EE" w14:textId="1E8BF767" w:rsidR="00726CA9" w:rsidRPr="00E3353C" w:rsidRDefault="00E3353C" w:rsidP="00151C1E">
      <w:pPr>
        <w:numPr>
          <w:ilvl w:val="0"/>
          <w:numId w:val="22"/>
        </w:numPr>
      </w:pPr>
      <w:r w:rsidRPr="00E3353C">
        <w:t xml:space="preserve">Muralidharan, S., et al. (2021). </w:t>
      </w:r>
      <w:r w:rsidRPr="00386D49">
        <w:rPr>
          <w:i/>
          <w:iCs/>
        </w:rPr>
        <w:t>A reference map of sphingolipids in murine tissues</w:t>
      </w:r>
      <w:r w:rsidRPr="00E3353C">
        <w:t xml:space="preserve">. </w:t>
      </w:r>
      <w:r w:rsidRPr="00386D49">
        <w:rPr>
          <w:b/>
          <w:bCs/>
        </w:rPr>
        <w:t>Cell Reports</w:t>
      </w:r>
      <w:r w:rsidRPr="00E3353C">
        <w:t xml:space="preserve">, 35(11): 109250. </w:t>
      </w:r>
      <w:hyperlink r:id="rId7" w:history="1">
        <w:r w:rsidRPr="00E3353C">
          <w:rPr>
            <w:rStyle w:val="Hyperlink"/>
          </w:rPr>
          <w:t>https://doi.org/10.1016/j.celrep.2021.109250</w:t>
        </w:r>
      </w:hyperlink>
    </w:p>
    <w:sectPr w:rsidR="00726CA9" w:rsidRPr="00E335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4C398A"/>
    <w:multiLevelType w:val="multilevel"/>
    <w:tmpl w:val="6A18A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E857D0"/>
    <w:multiLevelType w:val="multilevel"/>
    <w:tmpl w:val="06D6B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0B736E"/>
    <w:multiLevelType w:val="multilevel"/>
    <w:tmpl w:val="13062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1027FD"/>
    <w:multiLevelType w:val="multilevel"/>
    <w:tmpl w:val="AFE22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EE5E26"/>
    <w:multiLevelType w:val="multilevel"/>
    <w:tmpl w:val="20BE9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861ECD"/>
    <w:multiLevelType w:val="multilevel"/>
    <w:tmpl w:val="BDBA0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A125F4"/>
    <w:multiLevelType w:val="multilevel"/>
    <w:tmpl w:val="772AE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BF59B2"/>
    <w:multiLevelType w:val="multilevel"/>
    <w:tmpl w:val="8690E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5A5099"/>
    <w:multiLevelType w:val="multilevel"/>
    <w:tmpl w:val="6BA0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C65A0A"/>
    <w:multiLevelType w:val="multilevel"/>
    <w:tmpl w:val="04FC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637B5B"/>
    <w:multiLevelType w:val="multilevel"/>
    <w:tmpl w:val="2F44A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0A57B5"/>
    <w:multiLevelType w:val="multilevel"/>
    <w:tmpl w:val="074A1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327AEE"/>
    <w:multiLevelType w:val="multilevel"/>
    <w:tmpl w:val="AFBEB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6700576">
    <w:abstractNumId w:val="8"/>
  </w:num>
  <w:num w:numId="2" w16cid:durableId="837772368">
    <w:abstractNumId w:val="6"/>
  </w:num>
  <w:num w:numId="3" w16cid:durableId="1893036746">
    <w:abstractNumId w:val="5"/>
  </w:num>
  <w:num w:numId="4" w16cid:durableId="2061051222">
    <w:abstractNumId w:val="4"/>
  </w:num>
  <w:num w:numId="5" w16cid:durableId="698822956">
    <w:abstractNumId w:val="7"/>
  </w:num>
  <w:num w:numId="6" w16cid:durableId="145050540">
    <w:abstractNumId w:val="3"/>
  </w:num>
  <w:num w:numId="7" w16cid:durableId="1194538968">
    <w:abstractNumId w:val="2"/>
  </w:num>
  <w:num w:numId="8" w16cid:durableId="1364477456">
    <w:abstractNumId w:val="1"/>
  </w:num>
  <w:num w:numId="9" w16cid:durableId="1986739355">
    <w:abstractNumId w:val="0"/>
  </w:num>
  <w:num w:numId="10" w16cid:durableId="2130467913">
    <w:abstractNumId w:val="20"/>
  </w:num>
  <w:num w:numId="11" w16cid:durableId="800076482">
    <w:abstractNumId w:val="17"/>
  </w:num>
  <w:num w:numId="12" w16cid:durableId="377557791">
    <w:abstractNumId w:val="9"/>
  </w:num>
  <w:num w:numId="13" w16cid:durableId="69695502">
    <w:abstractNumId w:val="14"/>
  </w:num>
  <w:num w:numId="14" w16cid:durableId="953445609">
    <w:abstractNumId w:val="11"/>
  </w:num>
  <w:num w:numId="15" w16cid:durableId="1040087241">
    <w:abstractNumId w:val="10"/>
  </w:num>
  <w:num w:numId="16" w16cid:durableId="1748649003">
    <w:abstractNumId w:val="21"/>
  </w:num>
  <w:num w:numId="17" w16cid:durableId="1487160855">
    <w:abstractNumId w:val="16"/>
  </w:num>
  <w:num w:numId="18" w16cid:durableId="207886963">
    <w:abstractNumId w:val="13"/>
  </w:num>
  <w:num w:numId="19" w16cid:durableId="373848197">
    <w:abstractNumId w:val="18"/>
  </w:num>
  <w:num w:numId="20" w16cid:durableId="1933851985">
    <w:abstractNumId w:val="15"/>
  </w:num>
  <w:num w:numId="21" w16cid:durableId="698511727">
    <w:abstractNumId w:val="12"/>
  </w:num>
  <w:num w:numId="22" w16cid:durableId="18662897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16F7"/>
    <w:rsid w:val="00034616"/>
    <w:rsid w:val="0004643B"/>
    <w:rsid w:val="0006063C"/>
    <w:rsid w:val="000D5A2D"/>
    <w:rsid w:val="0015074B"/>
    <w:rsid w:val="0020615E"/>
    <w:rsid w:val="00295B4F"/>
    <w:rsid w:val="0029639D"/>
    <w:rsid w:val="002A6E82"/>
    <w:rsid w:val="002C6C55"/>
    <w:rsid w:val="00311838"/>
    <w:rsid w:val="00326F90"/>
    <w:rsid w:val="00386D49"/>
    <w:rsid w:val="003A29E5"/>
    <w:rsid w:val="00726CA9"/>
    <w:rsid w:val="00830865"/>
    <w:rsid w:val="00863131"/>
    <w:rsid w:val="00A92281"/>
    <w:rsid w:val="00AA1D8D"/>
    <w:rsid w:val="00B47730"/>
    <w:rsid w:val="00B93B3A"/>
    <w:rsid w:val="00CB0664"/>
    <w:rsid w:val="00CE25EB"/>
    <w:rsid w:val="00E3353C"/>
    <w:rsid w:val="00FB549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8"/>
    <o:shapelayout v:ext="edit">
      <o:idmap v:ext="edit" data="1"/>
    </o:shapelayout>
  </w:shapeDefaults>
  <w:decimalSymbol w:val="."/>
  <w:listSeparator w:val=","/>
  <w14:docId w14:val="63FB468F"/>
  <w14:defaultImageDpi w14:val="300"/>
  <w15:docId w15:val="{7C6703FB-287F-4512-B790-98A09F6CB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E3353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35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i.org/10.1016/j.celrep.2021.1092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3390/metabo502038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John Alan Maschek</cp:lastModifiedBy>
  <cp:revision>15</cp:revision>
  <dcterms:created xsi:type="dcterms:W3CDTF">2025-07-18T16:19:00Z</dcterms:created>
  <dcterms:modified xsi:type="dcterms:W3CDTF">2025-07-28T22:41:00Z</dcterms:modified>
  <cp:category/>
</cp:coreProperties>
</file>